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28955" w14:textId="77777777" w:rsidR="00594FFA" w:rsidRPr="00E032A2" w:rsidRDefault="00594FFA" w:rsidP="00E032A2">
      <w:pPr>
        <w:pStyle w:val="Heading2"/>
        <w:keepNext w:val="0"/>
        <w:keepLines w:val="0"/>
        <w:suppressAutoHyphens/>
        <w:spacing w:before="0" w:line="240" w:lineRule="auto"/>
        <w:jc w:val="both"/>
        <w:rPr>
          <w:rFonts w:ascii="Verdana" w:hAnsi="Verdana"/>
          <w:color w:val="000000"/>
          <w:sz w:val="32"/>
          <w:lang w:val="ru-RU"/>
        </w:rPr>
      </w:pPr>
      <w:r w:rsidRPr="00E032A2">
        <w:rPr>
          <w:rFonts w:ascii="Verdana" w:hAnsi="Verdana"/>
          <w:color w:val="000000"/>
          <w:sz w:val="32"/>
          <w:lang w:val="ru-RU"/>
        </w:rPr>
        <w:t>Простая тайна</w:t>
      </w:r>
    </w:p>
    <w:p w14:paraId="115B4C96" w14:textId="306BCBBF" w:rsidR="00594FFA" w:rsidRPr="00E032A2" w:rsidRDefault="009263E7" w:rsidP="00E032A2">
      <w:pPr>
        <w:pStyle w:val="Heading2"/>
        <w:keepNext w:val="0"/>
        <w:keepLines w:val="0"/>
        <w:suppressAutoHyphens/>
        <w:spacing w:before="0" w:line="240" w:lineRule="auto"/>
        <w:jc w:val="both"/>
        <w:rPr>
          <w:rFonts w:ascii="Verdana" w:hAnsi="Verdana"/>
          <w:b w:val="0"/>
          <w:color w:val="000000"/>
          <w:sz w:val="24"/>
          <w:lang w:val="ru-RU"/>
        </w:rPr>
      </w:pPr>
      <w:r w:rsidRPr="00E032A2">
        <w:rPr>
          <w:rFonts w:ascii="Verdana" w:hAnsi="Verdana"/>
          <w:b w:val="0"/>
          <w:color w:val="000000"/>
          <w:sz w:val="24"/>
          <w:lang w:val="ru-RU"/>
        </w:rPr>
        <w:t>Александр Бачило</w:t>
      </w:r>
    </w:p>
    <w:p w14:paraId="32742EB6" w14:textId="77777777" w:rsidR="009263E7" w:rsidRPr="00E032A2" w:rsidRDefault="009263E7" w:rsidP="00E032A2">
      <w:pPr>
        <w:suppressAutoHyphens/>
        <w:spacing w:after="0" w:line="240" w:lineRule="auto"/>
        <w:ind w:firstLine="283"/>
        <w:jc w:val="both"/>
        <w:rPr>
          <w:rFonts w:ascii="Verdana" w:hAnsi="Verdana"/>
          <w:color w:val="000000"/>
          <w:sz w:val="20"/>
          <w:lang w:val="ru-RU"/>
        </w:rPr>
      </w:pPr>
    </w:p>
    <w:p w14:paraId="7695CDA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Среди ночи под окном вдруг громко фыркнул невесть откуда взявшийся грузовик. Ровный гул мотора наполнил комнату, заставляя дребезжать посуду в шкафу. Хлопнула дверца кабины, и сейчас же кто-то забарабанил в дверь подвала.</w:t>
      </w:r>
    </w:p>
    <w:p w14:paraId="6BFEDA6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«Вот кретин»,</w:t>
      </w:r>
      <w:r w:rsidRPr="00E032A2">
        <w:rPr>
          <w:rFonts w:ascii="Verdana" w:hAnsi="Verdana"/>
          <w:color w:val="000000"/>
          <w:sz w:val="20"/>
        </w:rPr>
        <w:t> </w:t>
      </w:r>
      <w:r w:rsidRPr="00E032A2">
        <w:rPr>
          <w:rFonts w:ascii="Verdana" w:hAnsi="Verdana"/>
          <w:color w:val="000000"/>
          <w:sz w:val="20"/>
          <w:lang w:val="ru-RU"/>
        </w:rPr>
        <w:t>— подумал Игорь, вставая и нащупывая ногой тапочки. На балконе было довольно свежо. Ежась от ночного холодка, Игорь перегнулся через перила и громко сказал и темноту:</w:t>
      </w:r>
    </w:p>
    <w:p w14:paraId="2B0E7D5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Эй, друг! Никто тебе не откроет</w:t>
      </w:r>
      <w:r w:rsidRPr="00E032A2">
        <w:rPr>
          <w:rFonts w:ascii="Verdana" w:hAnsi="Verdana"/>
          <w:color w:val="000000"/>
          <w:sz w:val="20"/>
        </w:rPr>
        <w:t> </w:t>
      </w:r>
      <w:r w:rsidRPr="00E032A2">
        <w:rPr>
          <w:rFonts w:ascii="Verdana" w:hAnsi="Verdana"/>
          <w:color w:val="000000"/>
          <w:sz w:val="20"/>
          <w:lang w:val="ru-RU"/>
        </w:rPr>
        <w:t>— здесь подвал! Слышишь? Эта дверь давно заколочена, лет пятьдесят назад, наверное... Так что давай не топчи своим кабриолетом траву, а езжай домой и спать ложись!</w:t>
      </w:r>
    </w:p>
    <w:p w14:paraId="65EA275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От двери отделилась размытая фигура и вышла на свет. Это был молодой парень в кепке и расстегнутой до пупа рубашке. Он с интересом разглядывал Игоря.</w:t>
      </w:r>
    </w:p>
    <w:p w14:paraId="62F37D0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Заколочена, говоришь? Вот комики! Что же делать-то теперь? Выдергу бы, что ли...</w:t>
      </w:r>
      <w:r w:rsidRPr="00E032A2">
        <w:rPr>
          <w:rFonts w:ascii="Verdana" w:hAnsi="Verdana"/>
          <w:color w:val="000000"/>
          <w:sz w:val="20"/>
        </w:rPr>
        <w:t> </w:t>
      </w:r>
      <w:r w:rsidRPr="00E032A2">
        <w:rPr>
          <w:rFonts w:ascii="Verdana" w:hAnsi="Verdana"/>
          <w:color w:val="000000"/>
          <w:sz w:val="20"/>
          <w:lang w:val="ru-RU"/>
        </w:rPr>
        <w:t>— Парень сдвинул кепку на нос и задумчиво почесал в затылке.</w:t>
      </w:r>
    </w:p>
    <w:p w14:paraId="320F981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Вдруг раздался скрип, и на ступенях, ведущих к подвальной двери, заиграл тусклый, красноватый отсвет.</w:t>
      </w:r>
    </w:p>
    <w:p w14:paraId="1B4B309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 стоишь?</w:t>
      </w:r>
      <w:r w:rsidRPr="00E032A2">
        <w:rPr>
          <w:rFonts w:ascii="Verdana" w:hAnsi="Verdana"/>
          <w:color w:val="000000"/>
          <w:sz w:val="20"/>
        </w:rPr>
        <w:t> </w:t>
      </w:r>
      <w:r w:rsidRPr="00E032A2">
        <w:rPr>
          <w:rFonts w:ascii="Verdana" w:hAnsi="Verdana"/>
          <w:color w:val="000000"/>
          <w:sz w:val="20"/>
          <w:lang w:val="ru-RU"/>
        </w:rPr>
        <w:t>— прохрипел кто-то шепотом.</w:t>
      </w:r>
      <w:r w:rsidRPr="00E032A2">
        <w:rPr>
          <w:rFonts w:ascii="Verdana" w:hAnsi="Verdana"/>
          <w:color w:val="000000"/>
          <w:sz w:val="20"/>
        </w:rPr>
        <w:t> </w:t>
      </w:r>
      <w:r w:rsidRPr="00E032A2">
        <w:rPr>
          <w:rFonts w:ascii="Verdana" w:hAnsi="Verdana"/>
          <w:color w:val="000000"/>
          <w:sz w:val="20"/>
          <w:lang w:val="ru-RU"/>
        </w:rPr>
        <w:t>— Быстро разгружайся!</w:t>
      </w:r>
    </w:p>
    <w:p w14:paraId="2E947A4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Шофер кивнул и побежал к машине. Он забрался в кузов и стал скидывать на землю тяжелые ящики. На Игоря он не обращал больше ни малейшего внимания.</w:t>
      </w:r>
    </w:p>
    <w:p w14:paraId="1123088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Из подвала между тем выскочили какие-то люди и утащили ящики один за другим внутрь. Когда работа была закончена, шофер подошел к подвальной двери, и тот же хриплый шепот произнес:</w:t>
      </w:r>
    </w:p>
    <w:p w14:paraId="080BC32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следующий раз, как приедешь, сразу начинай сгружать. Ломиться не надо. А тем более болтать.</w:t>
      </w:r>
    </w:p>
    <w:p w14:paraId="464A259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Так я ж думал, раз он тут живет...</w:t>
      </w:r>
    </w:p>
    <w:p w14:paraId="25906F0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Кто живет? Где живет? Ты соображаешь, что говоришь?</w:t>
      </w:r>
    </w:p>
    <w:p w14:paraId="30FFB48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А-а, ну ясно... Только ведь он смотрит. И слышит, наверное. Или ничего?</w:t>
      </w:r>
    </w:p>
    <w:p w14:paraId="5CBDBB9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Тебя это не касается. Им займутся.</w:t>
      </w:r>
    </w:p>
    <w:p w14:paraId="75D194A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комнате за спиной у Игоря вдруг зазвонил телефон. Кому бы в такое время? Странно. А тут еще эти типы под балконом</w:t>
      </w:r>
      <w:r w:rsidRPr="00E032A2">
        <w:rPr>
          <w:rFonts w:ascii="Verdana" w:hAnsi="Verdana"/>
          <w:color w:val="000000"/>
          <w:sz w:val="20"/>
        </w:rPr>
        <w:t> </w:t>
      </w:r>
      <w:r w:rsidRPr="00E032A2">
        <w:rPr>
          <w:rFonts w:ascii="Verdana" w:hAnsi="Verdana"/>
          <w:color w:val="000000"/>
          <w:sz w:val="20"/>
          <w:lang w:val="ru-RU"/>
        </w:rPr>
        <w:t>— о чем они болтают? Игорь нехотя вернулся в комнату, подошел к телефону и снял трубку.</w:t>
      </w:r>
    </w:p>
    <w:p w14:paraId="0441730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Вампира вызывали?</w:t>
      </w:r>
      <w:r w:rsidRPr="00E032A2">
        <w:rPr>
          <w:rFonts w:ascii="Verdana" w:hAnsi="Verdana"/>
          <w:color w:val="000000"/>
          <w:sz w:val="20"/>
        </w:rPr>
        <w:t> </w:t>
      </w:r>
      <w:r w:rsidRPr="00E032A2">
        <w:rPr>
          <w:rFonts w:ascii="Verdana" w:hAnsi="Verdana"/>
          <w:color w:val="000000"/>
          <w:sz w:val="20"/>
          <w:lang w:val="ru-RU"/>
        </w:rPr>
        <w:t>— прохрипел знакомый шепот.</w:t>
      </w:r>
    </w:p>
    <w:p w14:paraId="5DE5FC8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w:t>
      </w:r>
      <w:r w:rsidRPr="00E032A2">
        <w:rPr>
          <w:rFonts w:ascii="Verdana" w:hAnsi="Verdana"/>
          <w:color w:val="000000"/>
          <w:sz w:val="20"/>
        </w:rPr>
        <w:t> </w:t>
      </w:r>
      <w:r w:rsidRPr="00E032A2">
        <w:rPr>
          <w:rFonts w:ascii="Verdana" w:hAnsi="Verdana"/>
          <w:color w:val="000000"/>
          <w:sz w:val="20"/>
          <w:lang w:val="ru-RU"/>
        </w:rPr>
        <w:t>— едва вымолвил Игорь, у него перехватило дыхание.</w:t>
      </w:r>
    </w:p>
    <w:p w14:paraId="5B168B7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испугался, верно?</w:t>
      </w:r>
      <w:r w:rsidRPr="00E032A2">
        <w:rPr>
          <w:rFonts w:ascii="Verdana" w:hAnsi="Verdana"/>
          <w:color w:val="000000"/>
          <w:sz w:val="20"/>
        </w:rPr>
        <w:t> </w:t>
      </w:r>
      <w:r w:rsidRPr="00E032A2">
        <w:rPr>
          <w:rFonts w:ascii="Verdana" w:hAnsi="Verdana"/>
          <w:color w:val="000000"/>
          <w:sz w:val="20"/>
          <w:lang w:val="ru-RU"/>
        </w:rPr>
        <w:t>— прошептала трубка.</w:t>
      </w:r>
      <w:r w:rsidRPr="00E032A2">
        <w:rPr>
          <w:rFonts w:ascii="Verdana" w:hAnsi="Verdana"/>
          <w:color w:val="000000"/>
          <w:sz w:val="20"/>
        </w:rPr>
        <w:t> </w:t>
      </w:r>
      <w:r w:rsidRPr="00E032A2">
        <w:rPr>
          <w:rFonts w:ascii="Verdana" w:hAnsi="Verdana"/>
          <w:color w:val="000000"/>
          <w:sz w:val="20"/>
          <w:lang w:val="ru-RU"/>
        </w:rPr>
        <w:t>— Ну шучу, шучу! Ты, кстати, почему не спишь-то? Погляди, ночь ведь на дворе! В эту пору добрые люди спят и сны видят. Усек? Действуй!</w:t>
      </w:r>
    </w:p>
    <w:p w14:paraId="0AF1DAD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Мягкая волна толкнула Игоря в грудь, он выронил трубку и попятился к кровати, на ходу проваливаясь в бездонную глубину сна. Где-то вдалеке проскрежетала и захлопнулась подвальная дверь...</w:t>
      </w:r>
    </w:p>
    <w:p w14:paraId="7B65CFF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0BE8DAE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Прошло уже немало времени с тех пор, как в цветущей долине среди неприступных гор собрались со всего света люди, знавшие о таинствах и самом устройстве Природы больше, чем весь остальной мир. Они съехались туда вместе с семьями и имуществом, в надежде обрести покой, необходимый для продолжения их трудов, и дать отдых сердцам, израненным зрелищем нескончаемых кровопролитий, творящихся по всей земле.</w:t>
      </w:r>
    </w:p>
    <w:p w14:paraId="7F21A59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мир не хотел оставить в покое бежавших от него. С каждым годом он все ближе подступал к укромной долине, сжимая свои окровавленные пальцы на горле сокровенной мысли.</w:t>
      </w:r>
    </w:p>
    <w:p w14:paraId="48DB0A2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вот, когда уже казалось, что спасения нет, новая тайна открылась вдруг мудрецам, населявшим долину...</w:t>
      </w:r>
    </w:p>
    <w:p w14:paraId="1621EBF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2E661C2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Фу-ты, черт! Игорь приподнялся на локте и оглядел комнату. Одеяло лежало на полу. В лунном прямоугольнике у кровати аккуратно стояли тапочки. По-ночному громко отстукивал будильник, словно изо всех сил старался подтолкнуть время к рассвету. Все было спокойно. Однако Игорь встал, внимательно оглядел комнату и направился к окну.</w:t>
      </w:r>
    </w:p>
    <w:p w14:paraId="1E51D6B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lastRenderedPageBreak/>
        <w:t>Приснится же такое, думал он. И, главное, абсолютно как наяву! Он мог бы поклясться, что видел минуту назад у себя под балконом новенький грузовик, и парня в кепке, и все остальное... если бы не одна маленькая деталь. Да-да, если бы не телефон. Ну, в самом деле, откуда у него телефон? Нет у него никакого телефона. И никогда не было. А ведь он даже не удивился, услышав звонок! Нет, такое может быть только во сне.</w:t>
      </w:r>
    </w:p>
    <w:p w14:paraId="44A6CAD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вышел на балкон (там действительно было прохладно) и, перегнувшись через перила, постарался разглядеть подвальную дверь. Нет, не видно. Да и что там можно увидеть?</w:t>
      </w:r>
    </w:p>
    <w:p w14:paraId="4DC0D2A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выпрямился и, сладко потянувшись, шагнул было обратно в комнату, но сейчас же сильным ударом в спину был отброшен в сторону и растянулся во весь рост на полу. Дверь на балкон захлопнулась позади него.</w:t>
      </w:r>
    </w:p>
    <w:p w14:paraId="795E391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Как ужаленный, Игорь вскочил на ноги и вдруг заметил темный силуэт на фоне окна.</w:t>
      </w:r>
    </w:p>
    <w:p w14:paraId="2EC215A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Кто здесь?</w:t>
      </w:r>
      <w:r w:rsidRPr="00E032A2">
        <w:rPr>
          <w:rFonts w:ascii="Verdana" w:hAnsi="Verdana"/>
          <w:color w:val="000000"/>
          <w:sz w:val="20"/>
        </w:rPr>
        <w:t> </w:t>
      </w:r>
      <w:r w:rsidRPr="00E032A2">
        <w:rPr>
          <w:rFonts w:ascii="Verdana" w:hAnsi="Verdana"/>
          <w:color w:val="000000"/>
          <w:sz w:val="20"/>
          <w:lang w:val="ru-RU"/>
        </w:rPr>
        <w:t>— хотел крикнуть он, но из горла вырвалось лишь неопределенное бульканье.</w:t>
      </w:r>
    </w:p>
    <w:p w14:paraId="66C68FB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Тс-с!</w:t>
      </w:r>
      <w:r w:rsidRPr="00E032A2">
        <w:rPr>
          <w:rFonts w:ascii="Verdana" w:hAnsi="Verdana"/>
          <w:color w:val="000000"/>
          <w:sz w:val="20"/>
        </w:rPr>
        <w:t> </w:t>
      </w:r>
      <w:r w:rsidRPr="00E032A2">
        <w:rPr>
          <w:rFonts w:ascii="Verdana" w:hAnsi="Verdana"/>
          <w:color w:val="000000"/>
          <w:sz w:val="20"/>
          <w:lang w:val="ru-RU"/>
        </w:rPr>
        <w:t>— послышалось от окна.</w:t>
      </w:r>
      <w:r w:rsidRPr="00E032A2">
        <w:rPr>
          <w:rFonts w:ascii="Verdana" w:hAnsi="Verdana"/>
          <w:color w:val="000000"/>
          <w:sz w:val="20"/>
        </w:rPr>
        <w:t> </w:t>
      </w:r>
      <w:r w:rsidRPr="00E032A2">
        <w:rPr>
          <w:rFonts w:ascii="Verdana" w:hAnsi="Verdana"/>
          <w:color w:val="000000"/>
          <w:sz w:val="20"/>
          <w:lang w:val="ru-RU"/>
        </w:rPr>
        <w:t>— Успокойся, прошу тебя!</w:t>
      </w:r>
    </w:p>
    <w:p w14:paraId="6A83978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Темная фигура приблизилась к Игорю и превратилась в девушку, стройную и наружности, кажется, приятной, если бы не странная, какая-то угловатая прическа, из-за которой, собственно, он и перепугался поначалу.</w:t>
      </w:r>
    </w:p>
    <w:p w14:paraId="5559C7A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Вы откуда?</w:t>
      </w:r>
      <w:r w:rsidRPr="00E032A2">
        <w:rPr>
          <w:rFonts w:ascii="Verdana" w:hAnsi="Verdana"/>
          <w:color w:val="000000"/>
          <w:sz w:val="20"/>
        </w:rPr>
        <w:t> </w:t>
      </w:r>
      <w:r w:rsidRPr="00E032A2">
        <w:rPr>
          <w:rFonts w:ascii="Verdana" w:hAnsi="Verdana"/>
          <w:color w:val="000000"/>
          <w:sz w:val="20"/>
          <w:lang w:val="ru-RU"/>
        </w:rPr>
        <w:t>— спросил он теперь скорее с удивлением, чем со страхом.</w:t>
      </w:r>
    </w:p>
    <w:p w14:paraId="704E0E5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Издалека,</w:t>
      </w:r>
      <w:r w:rsidRPr="00E032A2">
        <w:rPr>
          <w:rFonts w:ascii="Verdana" w:hAnsi="Verdana"/>
          <w:color w:val="000000"/>
          <w:sz w:val="20"/>
        </w:rPr>
        <w:t> </w:t>
      </w:r>
      <w:r w:rsidRPr="00E032A2">
        <w:rPr>
          <w:rFonts w:ascii="Verdana" w:hAnsi="Verdana"/>
          <w:color w:val="000000"/>
          <w:sz w:val="20"/>
          <w:lang w:val="ru-RU"/>
        </w:rPr>
        <w:t>— прошептала она,</w:t>
      </w:r>
      <w:r w:rsidRPr="00E032A2">
        <w:rPr>
          <w:rFonts w:ascii="Verdana" w:hAnsi="Verdana"/>
          <w:color w:val="000000"/>
          <w:sz w:val="20"/>
        </w:rPr>
        <w:t> </w:t>
      </w:r>
      <w:r w:rsidRPr="00E032A2">
        <w:rPr>
          <w:rFonts w:ascii="Verdana" w:hAnsi="Verdana"/>
          <w:color w:val="000000"/>
          <w:sz w:val="20"/>
          <w:lang w:val="ru-RU"/>
        </w:rPr>
        <w:t>— или, вернее, снизу.</w:t>
      </w:r>
    </w:p>
    <w:p w14:paraId="7D88046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Из подвала, что ли?</w:t>
      </w:r>
      <w:r w:rsidRPr="00E032A2">
        <w:rPr>
          <w:rFonts w:ascii="Verdana" w:hAnsi="Verdana"/>
          <w:color w:val="000000"/>
          <w:sz w:val="20"/>
        </w:rPr>
        <w:t> </w:t>
      </w:r>
      <w:r w:rsidRPr="00E032A2">
        <w:rPr>
          <w:rFonts w:ascii="Verdana" w:hAnsi="Verdana"/>
          <w:color w:val="000000"/>
          <w:sz w:val="20"/>
          <w:lang w:val="ru-RU"/>
        </w:rPr>
        <w:t>— спросил Игорь. Насчет сна он уже не был уверен.</w:t>
      </w:r>
    </w:p>
    <w:p w14:paraId="661EC30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в том числе...</w:t>
      </w:r>
    </w:p>
    <w:p w14:paraId="452DDAD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Понятно.</w:t>
      </w:r>
    </w:p>
    <w:p w14:paraId="0B31FD8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вдруг вспомнил, что он в одних трусах, торопливо взял с кровати одеяло, задрапировался в него и, подойдя к столу, включил привинченный к полке фотографический фонарь, заменявший ему настольную лампу.</w:t>
      </w:r>
    </w:p>
    <w:p w14:paraId="17D88C4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Девушка продолжала стоять посреди комнаты, осторожно осматриваясь. С первого взгляда на нее Игорь понял, что его гостья не просто весьма странная девица, но и явно нездешняя. Существенно нездешняя. А это значит...</w:t>
      </w:r>
    </w:p>
    <w:p w14:paraId="6989230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Что это значит, пока было неясно, поэтому он только молча глядел на нее, придерживая одной рукой одеяло и лихорадочно соображая, что бы такое сказать, приличествующее моменту.</w:t>
      </w:r>
    </w:p>
    <w:p w14:paraId="4D12A59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живешь здесь один,</w:t>
      </w:r>
      <w:r w:rsidRPr="00E032A2">
        <w:rPr>
          <w:rFonts w:ascii="Verdana" w:hAnsi="Verdana"/>
          <w:color w:val="000000"/>
          <w:sz w:val="20"/>
        </w:rPr>
        <w:t> </w:t>
      </w:r>
      <w:r w:rsidRPr="00E032A2">
        <w:rPr>
          <w:rFonts w:ascii="Verdana" w:hAnsi="Verdana"/>
          <w:color w:val="000000"/>
          <w:sz w:val="20"/>
          <w:lang w:val="ru-RU"/>
        </w:rPr>
        <w:t>— произнесла она наконец.</w:t>
      </w:r>
    </w:p>
    <w:p w14:paraId="5F67024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Это не было вопросом, но Игорь ответил:</w:t>
      </w:r>
    </w:p>
    <w:p w14:paraId="0DCEF34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w:t>
      </w:r>
    </w:p>
    <w:p w14:paraId="5758897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Сюда никто не приходит?</w:t>
      </w:r>
      <w:r w:rsidRPr="00E032A2">
        <w:rPr>
          <w:rFonts w:ascii="Verdana" w:hAnsi="Verdana"/>
          <w:color w:val="000000"/>
          <w:sz w:val="20"/>
        </w:rPr>
        <w:t> </w:t>
      </w:r>
      <w:r w:rsidRPr="00E032A2">
        <w:rPr>
          <w:rFonts w:ascii="Verdana" w:hAnsi="Verdana"/>
          <w:color w:val="000000"/>
          <w:sz w:val="20"/>
          <w:lang w:val="ru-RU"/>
        </w:rPr>
        <w:t>— На этот раз она спрашивала, и видно было, что это не праздный вопрос.</w:t>
      </w:r>
    </w:p>
    <w:p w14:paraId="7A9E98C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как... приходят иногда,</w:t>
      </w:r>
      <w:r w:rsidRPr="00E032A2">
        <w:rPr>
          <w:rFonts w:ascii="Verdana" w:hAnsi="Verdana"/>
          <w:color w:val="000000"/>
          <w:sz w:val="20"/>
        </w:rPr>
        <w:t> </w:t>
      </w:r>
      <w:r w:rsidRPr="00E032A2">
        <w:rPr>
          <w:rFonts w:ascii="Verdana" w:hAnsi="Verdana"/>
          <w:color w:val="000000"/>
          <w:sz w:val="20"/>
          <w:lang w:val="ru-RU"/>
        </w:rPr>
        <w:t>— ответил Игорь. Он решил перевести разговор на тему, которая его интересовала больше всего.</w:t>
      </w:r>
      <w:r w:rsidRPr="00E032A2">
        <w:rPr>
          <w:rFonts w:ascii="Verdana" w:hAnsi="Verdana"/>
          <w:color w:val="000000"/>
          <w:sz w:val="20"/>
        </w:rPr>
        <w:t> </w:t>
      </w:r>
      <w:r w:rsidRPr="00E032A2">
        <w:rPr>
          <w:rFonts w:ascii="Verdana" w:hAnsi="Verdana"/>
          <w:color w:val="000000"/>
          <w:sz w:val="20"/>
          <w:lang w:val="ru-RU"/>
        </w:rPr>
        <w:t>— Вот, например, сегодня ты пришла, и мне теперь очень интересно, откуда и каким образом... И, кстати, что это там за возня у нас в подвале?</w:t>
      </w:r>
    </w:p>
    <w:p w14:paraId="315828D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подвале? Крысы, наверное. Больше никого там нет. Темно и тихо.</w:t>
      </w:r>
    </w:p>
    <w:p w14:paraId="1E23A76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Но ведь дверь в подвал только что кто-то открывал, Вот эту, под моим окном. Какие-то ребята затащили туда десяток ящиков, вошли сами и закрыли дверь за собой. Не заметила?</w:t>
      </w:r>
    </w:p>
    <w:p w14:paraId="58DB134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Господи, зачем он все это ей объясняет? Давно пора спросить, что ей здесь нужно и как она сюда попала.</w:t>
      </w:r>
    </w:p>
    <w:p w14:paraId="67808A3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Обычным путем.</w:t>
      </w:r>
    </w:p>
    <w:p w14:paraId="4942B1D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w:t>
      </w:r>
      <w:r w:rsidRPr="00E032A2">
        <w:rPr>
          <w:rFonts w:ascii="Verdana" w:hAnsi="Verdana"/>
          <w:color w:val="000000"/>
          <w:sz w:val="20"/>
        </w:rPr>
        <w:t> </w:t>
      </w:r>
      <w:r w:rsidRPr="00E032A2">
        <w:rPr>
          <w:rFonts w:ascii="Verdana" w:hAnsi="Verdana"/>
          <w:color w:val="000000"/>
          <w:sz w:val="20"/>
          <w:lang w:val="ru-RU"/>
        </w:rPr>
        <w:t>— не понял Игорь.</w:t>
      </w:r>
    </w:p>
    <w:p w14:paraId="1EACC9B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Я сюда попала обычным путем. И не понимаю, что здесь удивительного. У вас так не принято?</w:t>
      </w:r>
    </w:p>
    <w:p w14:paraId="65C23D3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«У нас!»</w:t>
      </w:r>
      <w:r w:rsidRPr="00E032A2">
        <w:rPr>
          <w:rFonts w:ascii="Verdana" w:hAnsi="Verdana"/>
          <w:color w:val="000000"/>
          <w:sz w:val="20"/>
        </w:rPr>
        <w:t> </w:t>
      </w:r>
      <w:r w:rsidRPr="00E032A2">
        <w:rPr>
          <w:rFonts w:ascii="Verdana" w:hAnsi="Verdana"/>
          <w:color w:val="000000"/>
          <w:sz w:val="20"/>
          <w:lang w:val="ru-RU"/>
        </w:rPr>
        <w:t>— подумал Игорь.</w:t>
      </w:r>
    </w:p>
    <w:p w14:paraId="67B2CCA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w:t>
      </w:r>
      <w:r w:rsidRPr="00E032A2">
        <w:rPr>
          <w:rFonts w:ascii="Verdana" w:hAnsi="Verdana"/>
          <w:color w:val="000000"/>
          <w:sz w:val="20"/>
        </w:rPr>
        <w:t> </w:t>
      </w:r>
      <w:r w:rsidRPr="00E032A2">
        <w:rPr>
          <w:rFonts w:ascii="Verdana" w:hAnsi="Verdana"/>
          <w:color w:val="000000"/>
          <w:sz w:val="20"/>
          <w:lang w:val="ru-RU"/>
        </w:rPr>
        <w:t>— сказал он, закинув край одеяла на плечо, словно кутаясь в плащ,</w:t>
      </w:r>
      <w:r w:rsidRPr="00E032A2">
        <w:rPr>
          <w:rFonts w:ascii="Verdana" w:hAnsi="Verdana"/>
          <w:color w:val="000000"/>
          <w:sz w:val="20"/>
        </w:rPr>
        <w:t> </w:t>
      </w:r>
      <w:r w:rsidRPr="00E032A2">
        <w:rPr>
          <w:rFonts w:ascii="Verdana" w:hAnsi="Verdana"/>
          <w:color w:val="000000"/>
          <w:sz w:val="20"/>
          <w:lang w:val="ru-RU"/>
        </w:rPr>
        <w:t>— у нас так не принято. У нас водится обычай подниматься по лестнице, звонить и входить в дверь.</w:t>
      </w:r>
    </w:p>
    <w:p w14:paraId="5163126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Бесподобно!</w:t>
      </w:r>
      <w:r w:rsidRPr="00E032A2">
        <w:rPr>
          <w:rFonts w:ascii="Verdana" w:hAnsi="Verdana"/>
          <w:color w:val="000000"/>
          <w:sz w:val="20"/>
        </w:rPr>
        <w:t> </w:t>
      </w:r>
      <w:r w:rsidRPr="00E032A2">
        <w:rPr>
          <w:rFonts w:ascii="Verdana" w:hAnsi="Verdana"/>
          <w:color w:val="000000"/>
          <w:sz w:val="20"/>
          <w:lang w:val="ru-RU"/>
        </w:rPr>
        <w:t>— искренне удивилась девушка.</w:t>
      </w:r>
      <w:r w:rsidRPr="00E032A2">
        <w:rPr>
          <w:rFonts w:ascii="Verdana" w:hAnsi="Verdana"/>
          <w:color w:val="000000"/>
          <w:sz w:val="20"/>
        </w:rPr>
        <w:t> </w:t>
      </w:r>
      <w:r w:rsidRPr="00E032A2">
        <w:rPr>
          <w:rFonts w:ascii="Verdana" w:hAnsi="Verdana"/>
          <w:color w:val="000000"/>
          <w:sz w:val="20"/>
          <w:lang w:val="ru-RU"/>
        </w:rPr>
        <w:t>— Но ведь это должно отнимать массу времени!</w:t>
      </w:r>
    </w:p>
    <w:p w14:paraId="60C6593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lastRenderedPageBreak/>
        <w:t>—</w:t>
      </w:r>
      <w:r w:rsidRPr="00E032A2">
        <w:rPr>
          <w:rFonts w:ascii="Verdana" w:hAnsi="Verdana"/>
          <w:color w:val="000000"/>
          <w:sz w:val="20"/>
        </w:rPr>
        <w:t> </w:t>
      </w:r>
      <w:r w:rsidRPr="00E032A2">
        <w:rPr>
          <w:rFonts w:ascii="Verdana" w:hAnsi="Verdana"/>
          <w:color w:val="000000"/>
          <w:sz w:val="20"/>
          <w:lang w:val="ru-RU"/>
        </w:rPr>
        <w:t>Что поделаешь,</w:t>
      </w:r>
      <w:r w:rsidRPr="00E032A2">
        <w:rPr>
          <w:rFonts w:ascii="Verdana" w:hAnsi="Verdana"/>
          <w:color w:val="000000"/>
          <w:sz w:val="20"/>
        </w:rPr>
        <w:t> </w:t>
      </w:r>
      <w:r w:rsidRPr="00E032A2">
        <w:rPr>
          <w:rFonts w:ascii="Verdana" w:hAnsi="Verdana"/>
          <w:color w:val="000000"/>
          <w:sz w:val="20"/>
          <w:lang w:val="ru-RU"/>
        </w:rPr>
        <w:t>— вздохнул Игорь,</w:t>
      </w:r>
      <w:r w:rsidRPr="00E032A2">
        <w:rPr>
          <w:rFonts w:ascii="Verdana" w:hAnsi="Verdana"/>
          <w:color w:val="000000"/>
          <w:sz w:val="20"/>
        </w:rPr>
        <w:t> </w:t>
      </w:r>
      <w:r w:rsidRPr="00E032A2">
        <w:rPr>
          <w:rFonts w:ascii="Verdana" w:hAnsi="Verdana"/>
          <w:color w:val="000000"/>
          <w:sz w:val="20"/>
          <w:lang w:val="ru-RU"/>
        </w:rPr>
        <w:t>— предрассудки так живучи... Мне, например, как-то не по себе без фрака. Так что я, пожалуй, на минутку выйду, надену какие-нибудь штаны... э-э... брюки.</w:t>
      </w:r>
    </w:p>
    <w:p w14:paraId="3459F56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открыл шкаф, вынул джинсы и отправился в прихожую</w:t>
      </w:r>
      <w:r w:rsidRPr="00E032A2">
        <w:rPr>
          <w:rFonts w:ascii="Verdana" w:hAnsi="Verdana"/>
          <w:color w:val="000000"/>
          <w:sz w:val="20"/>
        </w:rPr>
        <w:t> </w:t>
      </w:r>
      <w:r w:rsidRPr="00E032A2">
        <w:rPr>
          <w:rFonts w:ascii="Verdana" w:hAnsi="Verdana"/>
          <w:color w:val="000000"/>
          <w:sz w:val="20"/>
          <w:lang w:val="ru-RU"/>
        </w:rPr>
        <w:t>— другими словами, за занавеску у двери.</w:t>
      </w:r>
    </w:p>
    <w:p w14:paraId="7A28BA3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так вот,</w:t>
      </w:r>
      <w:r w:rsidRPr="00E032A2">
        <w:rPr>
          <w:rFonts w:ascii="Verdana" w:hAnsi="Verdana"/>
          <w:color w:val="000000"/>
          <w:sz w:val="20"/>
        </w:rPr>
        <w:t> </w:t>
      </w:r>
      <w:r w:rsidRPr="00E032A2">
        <w:rPr>
          <w:rFonts w:ascii="Verdana" w:hAnsi="Verdana"/>
          <w:color w:val="000000"/>
          <w:sz w:val="20"/>
          <w:lang w:val="ru-RU"/>
        </w:rPr>
        <w:t>— сказала девушка ему вслед,</w:t>
      </w:r>
      <w:r w:rsidRPr="00E032A2">
        <w:rPr>
          <w:rFonts w:ascii="Verdana" w:hAnsi="Verdana"/>
          <w:color w:val="000000"/>
          <w:sz w:val="20"/>
        </w:rPr>
        <w:t> </w:t>
      </w:r>
      <w:r w:rsidRPr="00E032A2">
        <w:rPr>
          <w:rFonts w:ascii="Verdana" w:hAnsi="Verdana"/>
          <w:color w:val="000000"/>
          <w:sz w:val="20"/>
          <w:lang w:val="ru-RU"/>
        </w:rPr>
        <w:t>— здесь я и остановлюсь.</w:t>
      </w:r>
    </w:p>
    <w:p w14:paraId="077C167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«Вот тебе раз! Остановлюсь! Да кто ты вообще такая, скажи на милость!»</w:t>
      </w:r>
    </w:p>
    <w:p w14:paraId="3E758D5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Сейчас не самое важное, кто я такая,</w:t>
      </w:r>
      <w:r w:rsidRPr="00E032A2">
        <w:rPr>
          <w:rFonts w:ascii="Verdana" w:hAnsi="Verdana"/>
          <w:color w:val="000000"/>
          <w:sz w:val="20"/>
        </w:rPr>
        <w:t> </w:t>
      </w:r>
      <w:r w:rsidRPr="00E032A2">
        <w:rPr>
          <w:rFonts w:ascii="Verdana" w:hAnsi="Verdana"/>
          <w:color w:val="000000"/>
          <w:sz w:val="20"/>
          <w:lang w:val="ru-RU"/>
        </w:rPr>
        <w:t>— она снова угадала его мысли,</w:t>
      </w:r>
      <w:r w:rsidRPr="00E032A2">
        <w:rPr>
          <w:rFonts w:ascii="Verdana" w:hAnsi="Verdana"/>
          <w:color w:val="000000"/>
          <w:sz w:val="20"/>
        </w:rPr>
        <w:t> </w:t>
      </w:r>
      <w:r w:rsidRPr="00E032A2">
        <w:rPr>
          <w:rFonts w:ascii="Verdana" w:hAnsi="Verdana"/>
          <w:color w:val="000000"/>
          <w:sz w:val="20"/>
          <w:lang w:val="ru-RU"/>
        </w:rPr>
        <w:t>— род мой знаменит древностью и могуществом, и нет в Светлом мире человека, которому было бы незнакомо имя принцессы Мариники... Да, но ты можешь называть меня Мариной. Я поживу у тебя день-два, здесь, наверху, мне нужно уладить кое-какие дела...</w:t>
      </w:r>
    </w:p>
    <w:p w14:paraId="3EBC4DD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 xml:space="preserve">Игорь удивлялся сам себе. Вместо того, чтобы усадить эту девицу на стул и добиться-таки от нее, откуда она сбежала и как забралась в комнату, он вот уже полчаса, разинув рот, выслушивает прозрачные намеки на ее экзотическое </w:t>
      </w:r>
      <w:r w:rsidRPr="00E032A2">
        <w:rPr>
          <w:rFonts w:ascii="Verdana" w:hAnsi="Verdana"/>
          <w:color w:val="000000"/>
          <w:sz w:val="20"/>
          <w:lang w:val="ru-RU"/>
        </w:rPr>
        <w:lastRenderedPageBreak/>
        <w:t>происхождение из какого-то банального фантастического романа. Пора, черт побери, сказать ей, чтобы перестала выставлять его дурачком и, вообще, по возможности быстро сматывалась!</w:t>
      </w:r>
    </w:p>
    <w:p w14:paraId="59025DD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вдруг он понял, что никогда этого не скажет. Девушка нравилась ему со страшной силой! Ее стройная, тонкая фигура, длинная шея, красивое лицо с большими умными глазами оказывали гипнотическое действие.</w:t>
      </w:r>
    </w:p>
    <w:p w14:paraId="4AD7A25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Хотелось все бросить и посвятить жизнь созерцанию ее легких пальцев, мягких волос, а может быть, даже и ног, будто специально для этого созданных.</w:t>
      </w:r>
    </w:p>
    <w:p w14:paraId="4D7B4F7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таком состоянии Игорь готов был выслушивать любую ахинею, содействовать скорейшему установлению контактов с внеземными цивилизациями и, если бы она потребовала, возможно, отдал бы себя на нужды науки, изучающей земные организмы. К счастью, ни о чем таком речи пока не было.</w:t>
      </w:r>
    </w:p>
    <w:p w14:paraId="0EA3CDF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Мне понадобится твоя помощь,</w:t>
      </w:r>
      <w:r w:rsidRPr="00E032A2">
        <w:rPr>
          <w:rFonts w:ascii="Verdana" w:hAnsi="Verdana"/>
          <w:color w:val="000000"/>
          <w:sz w:val="20"/>
        </w:rPr>
        <w:t> </w:t>
      </w:r>
      <w:r w:rsidRPr="00E032A2">
        <w:rPr>
          <w:rFonts w:ascii="Verdana" w:hAnsi="Verdana"/>
          <w:color w:val="000000"/>
          <w:sz w:val="20"/>
          <w:lang w:val="ru-RU"/>
        </w:rPr>
        <w:t>— сказала Марина.</w:t>
      </w:r>
    </w:p>
    <w:p w14:paraId="3D203DE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Именно моя?</w:t>
      </w:r>
    </w:p>
    <w:p w14:paraId="18F3152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Ведь ты, кажется, являешься хранителем знаний своего народа?</w:t>
      </w:r>
    </w:p>
    <w:p w14:paraId="407FD51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Хранителем?</w:t>
      </w:r>
      <w:r w:rsidRPr="00E032A2">
        <w:rPr>
          <w:rFonts w:ascii="Verdana" w:hAnsi="Verdana"/>
          <w:color w:val="000000"/>
          <w:sz w:val="20"/>
        </w:rPr>
        <w:t> </w:t>
      </w:r>
      <w:r w:rsidRPr="00E032A2">
        <w:rPr>
          <w:rFonts w:ascii="Verdana" w:hAnsi="Verdana"/>
          <w:color w:val="000000"/>
          <w:sz w:val="20"/>
          <w:lang w:val="ru-RU"/>
        </w:rPr>
        <w:t>— удивился Игорь.</w:t>
      </w:r>
      <w:r w:rsidRPr="00E032A2">
        <w:rPr>
          <w:rFonts w:ascii="Verdana" w:hAnsi="Verdana"/>
          <w:color w:val="000000"/>
          <w:sz w:val="20"/>
        </w:rPr>
        <w:t> </w:t>
      </w:r>
      <w:r w:rsidRPr="00E032A2">
        <w:rPr>
          <w:rFonts w:ascii="Verdana" w:hAnsi="Verdana"/>
          <w:color w:val="000000"/>
          <w:sz w:val="20"/>
          <w:lang w:val="ru-RU"/>
        </w:rPr>
        <w:t>— Я? С чего ты взяла?</w:t>
      </w:r>
    </w:p>
    <w:p w14:paraId="031E64E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как же?</w:t>
      </w:r>
      <w:r w:rsidRPr="00E032A2">
        <w:rPr>
          <w:rFonts w:ascii="Verdana" w:hAnsi="Verdana"/>
          <w:color w:val="000000"/>
          <w:sz w:val="20"/>
        </w:rPr>
        <w:t> </w:t>
      </w:r>
      <w:r w:rsidRPr="00E032A2">
        <w:rPr>
          <w:rFonts w:ascii="Verdana" w:hAnsi="Verdana"/>
          <w:color w:val="000000"/>
          <w:sz w:val="20"/>
          <w:lang w:val="ru-RU"/>
        </w:rPr>
        <w:t>— забеспокоилась Марина.</w:t>
      </w:r>
      <w:r w:rsidRPr="00E032A2">
        <w:rPr>
          <w:rFonts w:ascii="Verdana" w:hAnsi="Verdana"/>
          <w:color w:val="000000"/>
          <w:sz w:val="20"/>
        </w:rPr>
        <w:t> </w:t>
      </w:r>
      <w:r w:rsidRPr="00E032A2">
        <w:rPr>
          <w:rFonts w:ascii="Verdana" w:hAnsi="Verdana"/>
          <w:color w:val="000000"/>
          <w:sz w:val="20"/>
          <w:lang w:val="ru-RU"/>
        </w:rPr>
        <w:t>— Разве ты не служитель храма Чудесного Механизма, который собирает знания со всего света?</w:t>
      </w:r>
    </w:p>
    <w:p w14:paraId="401145A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задумался. А ведь она, пожалуй, права.</w:t>
      </w:r>
    </w:p>
    <w:p w14:paraId="71A94AA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Конечно, если отбросить всю эту допотопную терминологию и называть вещи своими именами. Он работает программистом в Институте информатики, в группе, которая создает международную библиотечную систему, и на этом основании действительно может считаться если не хранителем, то хотя бы каким-нибудь смотрителем знаний.</w:t>
      </w:r>
    </w:p>
    <w:p w14:paraId="06A170E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эту группу Игорь попал по университетскому распределению и сейчас же стал ярым энтузиастом нового дела. Всем своим знакомым он рассказывал, как это удобно, когда миллионы книг хранятся в памяти ЭВМ в разных городах и странах, и при этом любой человек в любом городе может прочесть любую из них. Для этого ему достаточно затребовать нужную книгу в библиотеке, имеющей связь с Международной вычислительной сетью, и через каких-нибудь полчаса она будет распечатана для него вместе с иллюстрациями и обложкой. Кроме того, библиотечная система</w:t>
      </w:r>
      <w:r w:rsidRPr="00E032A2">
        <w:rPr>
          <w:rFonts w:ascii="Verdana" w:hAnsi="Verdana"/>
          <w:color w:val="000000"/>
          <w:sz w:val="20"/>
        </w:rPr>
        <w:t> </w:t>
      </w:r>
      <w:r w:rsidRPr="00E032A2">
        <w:rPr>
          <w:rFonts w:ascii="Verdana" w:hAnsi="Verdana"/>
          <w:color w:val="000000"/>
          <w:sz w:val="20"/>
          <w:lang w:val="ru-RU"/>
        </w:rPr>
        <w:t>— это гигантская энциклопедия, удобная в обращении и, вдобавок, весьма сообразительная. Она может предоставить вам всю необходимую информацию, даже если вы сами плохо представляете, что вам нужно. Словом</w:t>
      </w:r>
      <w:r w:rsidRPr="00E032A2">
        <w:rPr>
          <w:rFonts w:ascii="Verdana" w:hAnsi="Verdana"/>
          <w:color w:val="000000"/>
          <w:sz w:val="20"/>
        </w:rPr>
        <w:t> </w:t>
      </w:r>
      <w:r w:rsidRPr="00E032A2">
        <w:rPr>
          <w:rFonts w:ascii="Verdana" w:hAnsi="Verdana"/>
          <w:color w:val="000000"/>
          <w:sz w:val="20"/>
          <w:lang w:val="ru-RU"/>
        </w:rPr>
        <w:t>— не система, а конфетка, и, согласитесь, очень лестно, когда в межзвездных сферах тебя знают как ее хранителя...</w:t>
      </w:r>
    </w:p>
    <w:p w14:paraId="7A7573E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lastRenderedPageBreak/>
        <w:t>Игорь очнулся от радужных мыслей и понял, что немного замечтался</w:t>
      </w:r>
      <w:r w:rsidRPr="00E032A2">
        <w:rPr>
          <w:rFonts w:ascii="Verdana" w:hAnsi="Verdana"/>
          <w:color w:val="000000"/>
          <w:sz w:val="20"/>
        </w:rPr>
        <w:t> </w:t>
      </w:r>
      <w:r w:rsidRPr="00E032A2">
        <w:rPr>
          <w:rFonts w:ascii="Verdana" w:hAnsi="Verdana"/>
          <w:color w:val="000000"/>
          <w:sz w:val="20"/>
          <w:lang w:val="ru-RU"/>
        </w:rPr>
        <w:t>— это бывало с ним, когда он думал о работе.</w:t>
      </w:r>
    </w:p>
    <w:p w14:paraId="06EB8BC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откуда ты, собственно, знаешь, чем я занимаюсь?</w:t>
      </w:r>
      <w:r w:rsidRPr="00E032A2">
        <w:rPr>
          <w:rFonts w:ascii="Verdana" w:hAnsi="Verdana"/>
          <w:color w:val="000000"/>
          <w:sz w:val="20"/>
        </w:rPr>
        <w:t> </w:t>
      </w:r>
      <w:r w:rsidRPr="00E032A2">
        <w:rPr>
          <w:rFonts w:ascii="Verdana" w:hAnsi="Verdana"/>
          <w:color w:val="000000"/>
          <w:sz w:val="20"/>
          <w:lang w:val="ru-RU"/>
        </w:rPr>
        <w:t>— спросил он Марину.</w:t>
      </w:r>
    </w:p>
    <w:p w14:paraId="155D3F4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Я видела твое имя в списках... впрочем, это неважно. Мне удалось всех опередить, найти тебя, и этому уже никто не сможет помешать. К сожалению, здесь, наверху, я многого не понимаю и могу наделать ошибок. Никто не должен знать, кто я и откуда, тебе придется самому придумать что-нибудь правдоподобное.</w:t>
      </w:r>
    </w:p>
    <w:p w14:paraId="3550A02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lastRenderedPageBreak/>
        <w:t>Гм, правдоподобное! Игорь почесал в затылке. Если кто-нибудь из соседей, например, Леха Ушаков, или семейство Петреевых, или, не дай бог, Светочка с Любочкой узнают, что у него живет эта девушка, ни в какую тетю из Киева они, конечно, не поверят. И правильно сделают. Он бы тоже не поверил. Впрочем, от истины они все же будут далеки. К сожалению.</w:t>
      </w:r>
    </w:p>
    <w:p w14:paraId="711C64C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Неожиданно послышался деликатный стук в дверь.</w:t>
      </w:r>
    </w:p>
    <w:p w14:paraId="695264F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«Начинается»,</w:t>
      </w:r>
      <w:r w:rsidRPr="00E032A2">
        <w:rPr>
          <w:rFonts w:ascii="Verdana" w:hAnsi="Verdana"/>
          <w:color w:val="000000"/>
          <w:sz w:val="20"/>
        </w:rPr>
        <w:t> </w:t>
      </w:r>
      <w:r w:rsidRPr="00E032A2">
        <w:rPr>
          <w:rFonts w:ascii="Verdana" w:hAnsi="Verdana"/>
          <w:color w:val="000000"/>
          <w:sz w:val="20"/>
          <w:lang w:val="ru-RU"/>
        </w:rPr>
        <w:t>— подумал Игорь и пошел открывать.</w:t>
      </w:r>
    </w:p>
    <w:p w14:paraId="18F7D5D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За дверью оказался Леха.</w:t>
      </w:r>
    </w:p>
    <w:p w14:paraId="76D41E0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Здравствуй,</w:t>
      </w:r>
      <w:r w:rsidRPr="00E032A2">
        <w:rPr>
          <w:rFonts w:ascii="Verdana" w:hAnsi="Verdana"/>
          <w:color w:val="000000"/>
          <w:sz w:val="20"/>
        </w:rPr>
        <w:t> </w:t>
      </w:r>
      <w:r w:rsidRPr="00E032A2">
        <w:rPr>
          <w:rFonts w:ascii="Verdana" w:hAnsi="Verdana"/>
          <w:color w:val="000000"/>
          <w:sz w:val="20"/>
          <w:lang w:val="ru-RU"/>
        </w:rPr>
        <w:t>— сказал он, переминаясь с ноги на ногу,</w:t>
      </w:r>
      <w:r w:rsidRPr="00E032A2">
        <w:rPr>
          <w:rFonts w:ascii="Verdana" w:hAnsi="Verdana"/>
          <w:color w:val="000000"/>
          <w:sz w:val="20"/>
        </w:rPr>
        <w:t> </w:t>
      </w:r>
      <w:r w:rsidRPr="00E032A2">
        <w:rPr>
          <w:rFonts w:ascii="Verdana" w:hAnsi="Verdana"/>
          <w:color w:val="000000"/>
          <w:sz w:val="20"/>
          <w:lang w:val="ru-RU"/>
        </w:rPr>
        <w:t>— к тебе можно?</w:t>
      </w:r>
    </w:p>
    <w:p w14:paraId="428FF85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Заходи,</w:t>
      </w:r>
      <w:r w:rsidRPr="00E032A2">
        <w:rPr>
          <w:rFonts w:ascii="Verdana" w:hAnsi="Verdana"/>
          <w:color w:val="000000"/>
          <w:sz w:val="20"/>
        </w:rPr>
        <w:t> </w:t>
      </w:r>
      <w:r w:rsidRPr="00E032A2">
        <w:rPr>
          <w:rFonts w:ascii="Verdana" w:hAnsi="Verdana"/>
          <w:color w:val="000000"/>
          <w:sz w:val="20"/>
          <w:lang w:val="ru-RU"/>
        </w:rPr>
        <w:t>— ответил Игорь, слегка удивившись. Не в ушаковских правилах было спрашивать на что бы то ни было разрешения.</w:t>
      </w:r>
    </w:p>
    <w:p w14:paraId="2836CB5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Леха вошел и сейчас же принялся разглядывать комнату. Только теперь Игорь заметил, что одет он в свой лучший серый костюм «для парадного выхода».</w:t>
      </w:r>
    </w:p>
    <w:p w14:paraId="5923A91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Странный наряд для визита к соседу среди ночи.</w:t>
      </w:r>
    </w:p>
    <w:p w14:paraId="481B959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что, из гостей?</w:t>
      </w:r>
      <w:r w:rsidRPr="00E032A2">
        <w:rPr>
          <w:rFonts w:ascii="Verdana" w:hAnsi="Verdana"/>
          <w:color w:val="000000"/>
          <w:sz w:val="20"/>
        </w:rPr>
        <w:t> </w:t>
      </w:r>
      <w:r w:rsidRPr="00E032A2">
        <w:rPr>
          <w:rFonts w:ascii="Verdana" w:hAnsi="Verdana"/>
          <w:color w:val="000000"/>
          <w:sz w:val="20"/>
          <w:lang w:val="ru-RU"/>
        </w:rPr>
        <w:t>— спросил Игорь. Он обернулся, собираясь представить соседа Марине, но тут вдруг обнаружилось, что Марина куда-то пропала. Леха все озирался вокруг, словно напряженно прислушиваясь к чему-то.</w:t>
      </w:r>
    </w:p>
    <w:p w14:paraId="654612A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w:t>
      </w:r>
      <w:r w:rsidRPr="00E032A2">
        <w:rPr>
          <w:rFonts w:ascii="Verdana" w:hAnsi="Verdana"/>
          <w:color w:val="000000"/>
          <w:sz w:val="20"/>
        </w:rPr>
        <w:t> </w:t>
      </w:r>
      <w:r w:rsidRPr="00E032A2">
        <w:rPr>
          <w:rFonts w:ascii="Verdana" w:hAnsi="Verdana"/>
          <w:color w:val="000000"/>
          <w:sz w:val="20"/>
          <w:lang w:val="ru-RU"/>
        </w:rPr>
        <w:t>— заговорил он наконец,</w:t>
      </w:r>
      <w:r w:rsidRPr="00E032A2">
        <w:rPr>
          <w:rFonts w:ascii="Verdana" w:hAnsi="Verdana"/>
          <w:color w:val="000000"/>
          <w:sz w:val="20"/>
        </w:rPr>
        <w:t> </w:t>
      </w:r>
      <w:r w:rsidRPr="00E032A2">
        <w:rPr>
          <w:rFonts w:ascii="Verdana" w:hAnsi="Verdana"/>
          <w:color w:val="000000"/>
          <w:sz w:val="20"/>
          <w:lang w:val="ru-RU"/>
        </w:rPr>
        <w:t>— я вот по какому делу. У меня в плафоне перегорела электрическая лампа накаливания, что, конечно, не дало бы мне права тревожить тебя ночью, если бы не настоятельная необходимость выполнить срочную работу, требующую идеальных условий освещения...</w:t>
      </w:r>
    </w:p>
    <w:p w14:paraId="4C4659D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смотрел на Леху, разинув рот. Что он плетет? Какая «лампа накаливания»? Уж не заболел ли парень? То, что он говорил, настолько не соответствовало его обычной манере, что Игорь, пожалуй, меньше бы удивился, если бы он шпарил все это по-французски.</w:t>
      </w:r>
    </w:p>
    <w:p w14:paraId="41F2AB9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Неожиданно Леха замолк, устремив взгляд в окно и осторожно потянул носом воздух.</w:t>
      </w:r>
    </w:p>
    <w:p w14:paraId="15AE533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чего?</w:t>
      </w:r>
      <w:r w:rsidRPr="00E032A2">
        <w:rPr>
          <w:rFonts w:ascii="Verdana" w:hAnsi="Verdana"/>
          <w:color w:val="000000"/>
          <w:sz w:val="20"/>
        </w:rPr>
        <w:t> </w:t>
      </w:r>
      <w:r w:rsidRPr="00E032A2">
        <w:rPr>
          <w:rFonts w:ascii="Verdana" w:hAnsi="Verdana"/>
          <w:color w:val="000000"/>
          <w:sz w:val="20"/>
          <w:lang w:val="ru-RU"/>
        </w:rPr>
        <w:t>— спросил Игорь испуганно.</w:t>
      </w:r>
    </w:p>
    <w:p w14:paraId="5BBB532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что?</w:t>
      </w:r>
      <w:r w:rsidRPr="00E032A2">
        <w:rPr>
          <w:rFonts w:ascii="Verdana" w:hAnsi="Verdana"/>
          <w:color w:val="000000"/>
          <w:sz w:val="20"/>
        </w:rPr>
        <w:t> </w:t>
      </w:r>
      <w:r w:rsidRPr="00E032A2">
        <w:rPr>
          <w:rFonts w:ascii="Verdana" w:hAnsi="Verdana"/>
          <w:color w:val="000000"/>
          <w:sz w:val="20"/>
          <w:lang w:val="ru-RU"/>
        </w:rPr>
        <w:t>— Леха посмотрел на него и вдруг тоже испугался.</w:t>
      </w:r>
      <w:r w:rsidRPr="00E032A2">
        <w:rPr>
          <w:rFonts w:ascii="Verdana" w:hAnsi="Verdana"/>
          <w:color w:val="000000"/>
          <w:sz w:val="20"/>
        </w:rPr>
        <w:t> </w:t>
      </w:r>
      <w:r w:rsidRPr="00E032A2">
        <w:rPr>
          <w:rFonts w:ascii="Verdana" w:hAnsi="Verdana"/>
          <w:color w:val="000000"/>
          <w:sz w:val="20"/>
          <w:lang w:val="ru-RU"/>
        </w:rPr>
        <w:t>— Не так?</w:t>
      </w:r>
    </w:p>
    <w:p w14:paraId="3C70CCE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 не так? Ты откуда вообще?</w:t>
      </w:r>
    </w:p>
    <w:p w14:paraId="4E72022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Й-а?</w:t>
      </w:r>
      <w:r w:rsidRPr="00E032A2">
        <w:rPr>
          <w:rFonts w:ascii="Verdana" w:hAnsi="Verdana"/>
          <w:color w:val="000000"/>
          <w:sz w:val="20"/>
        </w:rPr>
        <w:t> </w:t>
      </w:r>
      <w:r w:rsidRPr="00E032A2">
        <w:rPr>
          <w:rFonts w:ascii="Verdana" w:hAnsi="Verdana"/>
          <w:color w:val="000000"/>
          <w:sz w:val="20"/>
          <w:lang w:val="ru-RU"/>
        </w:rPr>
        <w:t>— произнес Леха дрожащим голосом.</w:t>
      </w:r>
      <w:r w:rsidRPr="00E032A2">
        <w:rPr>
          <w:rFonts w:ascii="Verdana" w:hAnsi="Verdana"/>
          <w:color w:val="000000"/>
          <w:sz w:val="20"/>
        </w:rPr>
        <w:t> </w:t>
      </w:r>
      <w:r w:rsidRPr="00E032A2">
        <w:rPr>
          <w:rFonts w:ascii="Verdana" w:hAnsi="Verdana"/>
          <w:color w:val="000000"/>
          <w:sz w:val="20"/>
          <w:lang w:val="ru-RU"/>
        </w:rPr>
        <w:t>— О-откуда же мне быть? Отсюда я.</w:t>
      </w:r>
    </w:p>
    <w:p w14:paraId="06C86CA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От себя, что ли? А чего так вырядился?</w:t>
      </w:r>
    </w:p>
    <w:p w14:paraId="51FD132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Леха ощупал свой пиджак.</w:t>
      </w:r>
    </w:p>
    <w:p w14:paraId="74D4291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Это я... Да. Это чтоб теплее... Ты пока ищешь эту... а я у тебя на балконе покурю, хорошо?</w:t>
      </w:r>
    </w:p>
    <w:p w14:paraId="0A38349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чего искать? Есть у меня в столе запасная лампочка. Бери и мотай. Выспаться тебе надо, по-моему...</w:t>
      </w:r>
    </w:p>
    <w:p w14:paraId="294730C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 нет!</w:t>
      </w:r>
      <w:r w:rsidRPr="00E032A2">
        <w:rPr>
          <w:rFonts w:ascii="Verdana" w:hAnsi="Verdana"/>
          <w:color w:val="000000"/>
          <w:sz w:val="20"/>
        </w:rPr>
        <w:t> </w:t>
      </w:r>
      <w:r w:rsidRPr="00E032A2">
        <w:rPr>
          <w:rFonts w:ascii="Verdana" w:hAnsi="Verdana"/>
          <w:color w:val="000000"/>
          <w:sz w:val="20"/>
          <w:lang w:val="ru-RU"/>
        </w:rPr>
        <w:t>— вскричал Леха, пятясь от Игоря к балкону.</w:t>
      </w:r>
      <w:r w:rsidRPr="00E032A2">
        <w:rPr>
          <w:rFonts w:ascii="Verdana" w:hAnsi="Verdana"/>
          <w:color w:val="000000"/>
          <w:sz w:val="20"/>
        </w:rPr>
        <w:t> </w:t>
      </w:r>
      <w:r w:rsidRPr="00E032A2">
        <w:rPr>
          <w:rFonts w:ascii="Verdana" w:hAnsi="Verdana"/>
          <w:color w:val="000000"/>
          <w:sz w:val="20"/>
          <w:lang w:val="ru-RU"/>
        </w:rPr>
        <w:t>— Я покурю... Я моментально. Доставай, доставай!</w:t>
      </w:r>
    </w:p>
    <w:p w14:paraId="2B27B9B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пожал плечами, подошел к столу, выдвинул ящик и вынул из него стоваттную лампочку.</w:t>
      </w:r>
    </w:p>
    <w:p w14:paraId="2E0C260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На, курильщик!</w:t>
      </w:r>
      <w:r w:rsidRPr="00E032A2">
        <w:rPr>
          <w:rFonts w:ascii="Verdana" w:hAnsi="Verdana"/>
          <w:color w:val="000000"/>
          <w:sz w:val="20"/>
        </w:rPr>
        <w:t> </w:t>
      </w:r>
      <w:r w:rsidRPr="00E032A2">
        <w:rPr>
          <w:rFonts w:ascii="Verdana" w:hAnsi="Verdana"/>
          <w:color w:val="000000"/>
          <w:sz w:val="20"/>
          <w:lang w:val="ru-RU"/>
        </w:rPr>
        <w:t>— он повернулся к Лехе, но комната была пуста. Тогда Игорь вышел на балкон, но и там никого не было.</w:t>
      </w:r>
    </w:p>
    <w:p w14:paraId="231C9DA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Эй, Леха! Ты где?</w:t>
      </w:r>
    </w:p>
    <w:p w14:paraId="1BD832A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Вместо ответа внизу тихонько скрипнула подвальная дверь. Что за чертовщина? Снова шутки из подвала?</w:t>
      </w:r>
    </w:p>
    <w:p w14:paraId="501D2D7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перегнулся через перила и прислушался. Тишина.</w:t>
      </w:r>
    </w:p>
    <w:p w14:paraId="0A6598B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Что же такое с Лехой? И где Марина? Ему никак не удавалось толково объяснить происходящее, и от этого на душе становилось все тревожнее.</w:t>
      </w:r>
    </w:p>
    <w:p w14:paraId="76A0EC6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вернулся в комнату и чуть не столкнулся с Мариной, притаившейся возле балконной двери.</w:t>
      </w:r>
    </w:p>
    <w:p w14:paraId="1699837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Где ты была?</w:t>
      </w:r>
      <w:r w:rsidRPr="00E032A2">
        <w:rPr>
          <w:rFonts w:ascii="Verdana" w:hAnsi="Verdana"/>
          <w:color w:val="000000"/>
          <w:sz w:val="20"/>
        </w:rPr>
        <w:t> </w:t>
      </w:r>
      <w:r w:rsidRPr="00E032A2">
        <w:rPr>
          <w:rFonts w:ascii="Verdana" w:hAnsi="Verdana"/>
          <w:color w:val="000000"/>
          <w:sz w:val="20"/>
          <w:lang w:val="ru-RU"/>
        </w:rPr>
        <w:t>— спросил он почему-то шепотом.</w:t>
      </w:r>
    </w:p>
    <w:p w14:paraId="1A55E6B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Здесь, недалеко,</w:t>
      </w:r>
      <w:r w:rsidRPr="00E032A2">
        <w:rPr>
          <w:rFonts w:ascii="Verdana" w:hAnsi="Verdana"/>
          <w:color w:val="000000"/>
          <w:sz w:val="20"/>
        </w:rPr>
        <w:t> </w:t>
      </w:r>
      <w:r w:rsidRPr="00E032A2">
        <w:rPr>
          <w:rFonts w:ascii="Verdana" w:hAnsi="Verdana"/>
          <w:color w:val="000000"/>
          <w:sz w:val="20"/>
          <w:lang w:val="ru-RU"/>
        </w:rPr>
        <w:t>— ответила она, отступая и недоверчиво на него поглядывая,</w:t>
      </w:r>
      <w:r w:rsidRPr="00E032A2">
        <w:rPr>
          <w:rFonts w:ascii="Verdana" w:hAnsi="Verdana"/>
          <w:color w:val="000000"/>
          <w:sz w:val="20"/>
        </w:rPr>
        <w:t> </w:t>
      </w:r>
      <w:r w:rsidRPr="00E032A2">
        <w:rPr>
          <w:rFonts w:ascii="Verdana" w:hAnsi="Verdana"/>
          <w:color w:val="000000"/>
          <w:sz w:val="20"/>
          <w:lang w:val="ru-RU"/>
        </w:rPr>
        <w:t>— спряталась на всякий случай.</w:t>
      </w:r>
    </w:p>
    <w:p w14:paraId="6C80DCE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Это Леха Ушаков,</w:t>
      </w:r>
      <w:r w:rsidRPr="00E032A2">
        <w:rPr>
          <w:rFonts w:ascii="Verdana" w:hAnsi="Verdana"/>
          <w:color w:val="000000"/>
          <w:sz w:val="20"/>
        </w:rPr>
        <w:t> </w:t>
      </w:r>
      <w:r w:rsidRPr="00E032A2">
        <w:rPr>
          <w:rFonts w:ascii="Verdana" w:hAnsi="Verdana"/>
          <w:color w:val="000000"/>
          <w:sz w:val="20"/>
          <w:lang w:val="ru-RU"/>
        </w:rPr>
        <w:t>— сказал Игорь,</w:t>
      </w:r>
      <w:r w:rsidRPr="00E032A2">
        <w:rPr>
          <w:rFonts w:ascii="Verdana" w:hAnsi="Verdana"/>
          <w:color w:val="000000"/>
          <w:sz w:val="20"/>
        </w:rPr>
        <w:t> </w:t>
      </w:r>
      <w:r w:rsidRPr="00E032A2">
        <w:rPr>
          <w:rFonts w:ascii="Verdana" w:hAnsi="Verdana"/>
          <w:color w:val="000000"/>
          <w:sz w:val="20"/>
          <w:lang w:val="ru-RU"/>
        </w:rPr>
        <w:t>— мой сосед. Странный сегодня какой-то. Ты не знаешь, куда он делся?</w:t>
      </w:r>
    </w:p>
    <w:p w14:paraId="26A8B09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Знаю,</w:t>
      </w:r>
      <w:r w:rsidRPr="00E032A2">
        <w:rPr>
          <w:rFonts w:ascii="Verdana" w:hAnsi="Verdana"/>
          <w:color w:val="000000"/>
          <w:sz w:val="20"/>
        </w:rPr>
        <w:t> </w:t>
      </w:r>
      <w:r w:rsidRPr="00E032A2">
        <w:rPr>
          <w:rFonts w:ascii="Verdana" w:hAnsi="Verdana"/>
          <w:color w:val="000000"/>
          <w:sz w:val="20"/>
          <w:lang w:val="ru-RU"/>
        </w:rPr>
        <w:t>— ответила Марина, продолжая оглядывать Игоря с головы до ног,</w:t>
      </w:r>
      <w:r w:rsidRPr="00E032A2">
        <w:rPr>
          <w:rFonts w:ascii="Verdana" w:hAnsi="Verdana"/>
          <w:color w:val="000000"/>
          <w:sz w:val="20"/>
        </w:rPr>
        <w:t> </w:t>
      </w:r>
      <w:r w:rsidRPr="00E032A2">
        <w:rPr>
          <w:rFonts w:ascii="Verdana" w:hAnsi="Verdana"/>
          <w:color w:val="000000"/>
          <w:sz w:val="20"/>
          <w:lang w:val="ru-RU"/>
        </w:rPr>
        <w:t>— только это не Леха Ушаков.</w:t>
      </w:r>
    </w:p>
    <w:p w14:paraId="308B5CC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Как это</w:t>
      </w:r>
      <w:r w:rsidRPr="00E032A2">
        <w:rPr>
          <w:rFonts w:ascii="Verdana" w:hAnsi="Verdana"/>
          <w:color w:val="000000"/>
          <w:sz w:val="20"/>
        </w:rPr>
        <w:t> </w:t>
      </w:r>
      <w:r w:rsidRPr="00E032A2">
        <w:rPr>
          <w:rFonts w:ascii="Verdana" w:hAnsi="Verdana"/>
          <w:color w:val="000000"/>
          <w:sz w:val="20"/>
          <w:lang w:val="ru-RU"/>
        </w:rPr>
        <w:t>— не Леха? Зрение у меня, слава богу, хорошее!</w:t>
      </w:r>
    </w:p>
    <w:p w14:paraId="6D72586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Тебе показалось.</w:t>
      </w:r>
    </w:p>
    <w:p w14:paraId="56B5CCF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Но мы с ним разговаривали!</w:t>
      </w:r>
    </w:p>
    <w:p w14:paraId="17851B7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Разговаривали. И он тебя сильно удивил...</w:t>
      </w:r>
    </w:p>
    <w:p w14:paraId="687A6D4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Так ты все слышала?</w:t>
      </w:r>
    </w:p>
    <w:p w14:paraId="3BBE411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ты его страшно напугал.</w:t>
      </w:r>
    </w:p>
    <w:p w14:paraId="0CD3C71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действительно. Сначала он нес какой-то бред, а потом вдруг до смерти испугался.</w:t>
      </w:r>
    </w:p>
    <w:p w14:paraId="338A0FA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Чего испугался?</w:t>
      </w:r>
      <w:r w:rsidRPr="00E032A2">
        <w:rPr>
          <w:rFonts w:ascii="Verdana" w:hAnsi="Verdana"/>
          <w:color w:val="000000"/>
          <w:sz w:val="20"/>
        </w:rPr>
        <w:t> </w:t>
      </w:r>
      <w:r w:rsidRPr="00E032A2">
        <w:rPr>
          <w:rFonts w:ascii="Verdana" w:hAnsi="Verdana"/>
          <w:color w:val="000000"/>
          <w:sz w:val="20"/>
          <w:lang w:val="ru-RU"/>
        </w:rPr>
        <w:t>— спросила Марина, голос ее дрогнул, и Игорь заметил, как она напряглась, будто перед прыжком.</w:t>
      </w:r>
    </w:p>
    <w:p w14:paraId="52885AE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Понятия не имею! Псих какой-то. Самая большая опасность, которая ему угрожала,</w:t>
      </w:r>
      <w:r w:rsidRPr="00E032A2">
        <w:rPr>
          <w:rFonts w:ascii="Verdana" w:hAnsi="Verdana"/>
          <w:color w:val="000000"/>
          <w:sz w:val="20"/>
        </w:rPr>
        <w:t> </w:t>
      </w:r>
      <w:r w:rsidRPr="00E032A2">
        <w:rPr>
          <w:rFonts w:ascii="Verdana" w:hAnsi="Verdana"/>
          <w:color w:val="000000"/>
          <w:sz w:val="20"/>
          <w:lang w:val="ru-RU"/>
        </w:rPr>
        <w:t>— сломать себе шею. Если, конечно, он в самом деле сиганул с балкона.</w:t>
      </w:r>
      <w:r w:rsidRPr="00E032A2">
        <w:rPr>
          <w:rFonts w:ascii="Verdana" w:hAnsi="Verdana"/>
          <w:color w:val="000000"/>
          <w:sz w:val="20"/>
        </w:rPr>
        <w:t> </w:t>
      </w:r>
      <w:r w:rsidRPr="00E032A2">
        <w:rPr>
          <w:rFonts w:ascii="Verdana" w:hAnsi="Verdana"/>
          <w:color w:val="000000"/>
          <w:sz w:val="20"/>
          <w:lang w:val="ru-RU"/>
        </w:rPr>
        <w:t>— Игорь старался говорить как можно убедительней, и Марина понемногу успокаивалась.</w:t>
      </w:r>
    </w:p>
    <w:p w14:paraId="54134D5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Значит, ты не знаешь, что могло его испугать?</w:t>
      </w:r>
      <w:r w:rsidRPr="00E032A2">
        <w:rPr>
          <w:rFonts w:ascii="Verdana" w:hAnsi="Verdana"/>
          <w:color w:val="000000"/>
          <w:sz w:val="20"/>
        </w:rPr>
        <w:t> </w:t>
      </w:r>
      <w:r w:rsidRPr="00E032A2">
        <w:rPr>
          <w:rFonts w:ascii="Verdana" w:hAnsi="Verdana"/>
          <w:color w:val="000000"/>
          <w:sz w:val="20"/>
          <w:lang w:val="ru-RU"/>
        </w:rPr>
        <w:t>— спросила она почти без волнения.</w:t>
      </w:r>
    </w:p>
    <w:p w14:paraId="038A05A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 конечно! Ну что во мне страшного?</w:t>
      </w:r>
    </w:p>
    <w:p w14:paraId="6106A5D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Марина неопределенно пожала плечами, будто имела свое мнение на этот счет, и, глядя Игорю в глаза, медленно произнесла:</w:t>
      </w:r>
    </w:p>
    <w:p w14:paraId="5715E7D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не известна ли тебе какая-нибудь тайна, с помощью которой ты мог бы захватить над ним власть?</w:t>
      </w:r>
    </w:p>
    <w:p w14:paraId="7E6C647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Над Лехой?!</w:t>
      </w:r>
    </w:p>
    <w:p w14:paraId="1F582ED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Это был не Леха.</w:t>
      </w:r>
    </w:p>
    <w:p w14:paraId="150A75C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вы что, с ума все посходили? Прекратите меня мистифицировать! Пришельцы-ушельцы! Я жаловаться буду! В комитет по «летающим тарелкам»...</w:t>
      </w:r>
    </w:p>
    <w:p w14:paraId="4D55348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Можешь сходить к нему и спросить.</w:t>
      </w:r>
    </w:p>
    <w:p w14:paraId="58CDD63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w:t>
      </w:r>
    </w:p>
    <w:p w14:paraId="6BA009B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Зайди к своему соседу и узнай, был он у тебя или нет.</w:t>
      </w:r>
    </w:p>
    <w:p w14:paraId="75A2B15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«А что,</w:t>
      </w:r>
      <w:r w:rsidRPr="00E032A2">
        <w:rPr>
          <w:rFonts w:ascii="Verdana" w:hAnsi="Verdana"/>
          <w:color w:val="000000"/>
          <w:sz w:val="20"/>
        </w:rPr>
        <w:t> </w:t>
      </w:r>
      <w:r w:rsidRPr="00E032A2">
        <w:rPr>
          <w:rFonts w:ascii="Verdana" w:hAnsi="Verdana"/>
          <w:color w:val="000000"/>
          <w:sz w:val="20"/>
          <w:lang w:val="ru-RU"/>
        </w:rPr>
        <w:t>— подумал Игорь,</w:t>
      </w:r>
      <w:r w:rsidRPr="00E032A2">
        <w:rPr>
          <w:rFonts w:ascii="Verdana" w:hAnsi="Verdana"/>
          <w:color w:val="000000"/>
          <w:sz w:val="20"/>
        </w:rPr>
        <w:t> </w:t>
      </w:r>
      <w:r w:rsidRPr="00E032A2">
        <w:rPr>
          <w:rFonts w:ascii="Verdana" w:hAnsi="Verdana"/>
          <w:color w:val="000000"/>
          <w:sz w:val="20"/>
          <w:lang w:val="ru-RU"/>
        </w:rPr>
        <w:t>— не так глупо. Поговорить с Ушаковым... Правда, если розыгрыш... Ерунда! Лишь бы рожу его увидеть, а там все сразу станет понятно».</w:t>
      </w:r>
    </w:p>
    <w:p w14:paraId="7D7A1F0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ты снова не исчезнешь, пока я буду ходить?</w:t>
      </w:r>
      <w:r w:rsidRPr="00E032A2">
        <w:rPr>
          <w:rFonts w:ascii="Verdana" w:hAnsi="Verdana"/>
          <w:color w:val="000000"/>
          <w:sz w:val="20"/>
        </w:rPr>
        <w:t> </w:t>
      </w:r>
      <w:r w:rsidRPr="00E032A2">
        <w:rPr>
          <w:rFonts w:ascii="Verdana" w:hAnsi="Verdana"/>
          <w:color w:val="000000"/>
          <w:sz w:val="20"/>
          <w:lang w:val="ru-RU"/>
        </w:rPr>
        <w:t>— спросил он.</w:t>
      </w:r>
    </w:p>
    <w:p w14:paraId="5106752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Постараюсь,</w:t>
      </w:r>
      <w:r w:rsidRPr="00E032A2">
        <w:rPr>
          <w:rFonts w:ascii="Verdana" w:hAnsi="Verdana"/>
          <w:color w:val="000000"/>
          <w:sz w:val="20"/>
        </w:rPr>
        <w:t> </w:t>
      </w:r>
      <w:r w:rsidRPr="00E032A2">
        <w:rPr>
          <w:rFonts w:ascii="Verdana" w:hAnsi="Verdana"/>
          <w:color w:val="000000"/>
          <w:sz w:val="20"/>
          <w:lang w:val="ru-RU"/>
        </w:rPr>
        <w:t>— ответила Марина и наконец улыбнулась...</w:t>
      </w:r>
    </w:p>
    <w:p w14:paraId="7FC9A9B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два раза громко постучал в дверь Лехиной комнаты, прежде чем изнутри послышались приближающиеся шаги. Щелкнул замок, и Ушаков предстал перед ним в одних трусах и с помятой со сна физиономией.</w:t>
      </w:r>
    </w:p>
    <w:p w14:paraId="767FD88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че?</w:t>
      </w:r>
      <w:r w:rsidRPr="00E032A2">
        <w:rPr>
          <w:rFonts w:ascii="Verdana" w:hAnsi="Verdana"/>
          <w:color w:val="000000"/>
          <w:sz w:val="20"/>
        </w:rPr>
        <w:t> </w:t>
      </w:r>
      <w:r w:rsidRPr="00E032A2">
        <w:rPr>
          <w:rFonts w:ascii="Verdana" w:hAnsi="Verdana"/>
          <w:color w:val="000000"/>
          <w:sz w:val="20"/>
          <w:lang w:val="ru-RU"/>
        </w:rPr>
        <w:t>— пробормотал он, с трудом размежив правый глаз.</w:t>
      </w:r>
    </w:p>
    <w:p w14:paraId="21A3466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Только теперь Игорь спохватился, что не придумал, отправляясь к нему, никакого толкового предлога, но решил довести все же проверку до конца.</w:t>
      </w:r>
    </w:p>
    <w:p w14:paraId="0FD0CBA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Тебе лампочка-то нужна еще?</w:t>
      </w:r>
      <w:r w:rsidRPr="00E032A2">
        <w:rPr>
          <w:rFonts w:ascii="Verdana" w:hAnsi="Verdana"/>
          <w:color w:val="000000"/>
          <w:sz w:val="20"/>
        </w:rPr>
        <w:t> </w:t>
      </w:r>
      <w:r w:rsidRPr="00E032A2">
        <w:rPr>
          <w:rFonts w:ascii="Verdana" w:hAnsi="Verdana"/>
          <w:color w:val="000000"/>
          <w:sz w:val="20"/>
          <w:lang w:val="ru-RU"/>
        </w:rPr>
        <w:t>— спросил он.</w:t>
      </w:r>
    </w:p>
    <w:p w14:paraId="58210D7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Леха долго без выражения смотрел на него мутным глазом и наконец просипел:</w:t>
      </w:r>
    </w:p>
    <w:p w14:paraId="070EABF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достал уже меня, понял? Какие тебе в эту пору лампочки, мне вставать в пять часов!</w:t>
      </w:r>
    </w:p>
    <w:p w14:paraId="58E7970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Дверь захлопнулась у Игоря перед носом, но он не обиделся. Не до того было. До сих пор в глубине души он надеялся, что все объяснится как-нибудь просто и понятно. Теперь эта надежда рухнула. Оставалось либо уповать на помощь врачей, либо признать, что вокруг происходят вещи по-настоящему фантастические. Он посмотрел на часы. Да, поликлиника откроется еще не скоро...</w:t>
      </w:r>
    </w:p>
    <w:p w14:paraId="479A4DF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Все же,</w:t>
      </w:r>
      <w:r w:rsidRPr="00E032A2">
        <w:rPr>
          <w:rFonts w:ascii="Verdana" w:hAnsi="Verdana"/>
          <w:color w:val="000000"/>
          <w:sz w:val="20"/>
        </w:rPr>
        <w:t> </w:t>
      </w:r>
      <w:r w:rsidRPr="00E032A2">
        <w:rPr>
          <w:rFonts w:ascii="Verdana" w:hAnsi="Verdana"/>
          <w:color w:val="000000"/>
          <w:sz w:val="20"/>
          <w:lang w:val="ru-RU"/>
        </w:rPr>
        <w:t>— сказал Игорь, вернувшись к себе,</w:t>
      </w:r>
      <w:r w:rsidRPr="00E032A2">
        <w:rPr>
          <w:rFonts w:ascii="Verdana" w:hAnsi="Verdana"/>
          <w:color w:val="000000"/>
          <w:sz w:val="20"/>
        </w:rPr>
        <w:t> </w:t>
      </w:r>
      <w:r w:rsidRPr="00E032A2">
        <w:rPr>
          <w:rFonts w:ascii="Verdana" w:hAnsi="Verdana"/>
          <w:color w:val="000000"/>
          <w:sz w:val="20"/>
          <w:lang w:val="ru-RU"/>
        </w:rPr>
        <w:t>— я хочу, чтобы мне объяснили, что происходит. Я понимаю, что вам всем не до меня, вы играете в космических шпионов. Но раз уж представление идет в моей квартире, имею я, черт возьми, право знать хотя бы, чего мне ждать дальше?</w:t>
      </w:r>
    </w:p>
    <w:p w14:paraId="65DDCC53" w14:textId="77777777" w:rsidR="00E032A2" w:rsidRDefault="00594FFA" w:rsidP="00E032A2">
      <w:pPr>
        <w:suppressAutoHyphens/>
        <w:spacing w:after="0" w:line="240" w:lineRule="auto"/>
        <w:ind w:firstLine="283"/>
        <w:jc w:val="both"/>
        <w:rPr>
          <w:rFonts w:ascii="Verdana" w:hAnsi="Verdana"/>
          <w:color w:val="000000"/>
          <w:sz w:val="20"/>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 горячись,</w:t>
      </w:r>
      <w:r w:rsidRPr="00E032A2">
        <w:rPr>
          <w:rFonts w:ascii="Verdana" w:hAnsi="Verdana"/>
          <w:color w:val="000000"/>
          <w:sz w:val="20"/>
        </w:rPr>
        <w:t> </w:t>
      </w:r>
      <w:r w:rsidRPr="00E032A2">
        <w:rPr>
          <w:rFonts w:ascii="Verdana" w:hAnsi="Verdana"/>
          <w:color w:val="000000"/>
          <w:sz w:val="20"/>
          <w:lang w:val="ru-RU"/>
        </w:rPr>
        <w:t>— сказала Марина,</w:t>
      </w:r>
      <w:r w:rsidRPr="00E032A2">
        <w:rPr>
          <w:rFonts w:ascii="Verdana" w:hAnsi="Verdana"/>
          <w:color w:val="000000"/>
          <w:sz w:val="20"/>
        </w:rPr>
        <w:t> </w:t>
      </w:r>
      <w:r w:rsidRPr="00E032A2">
        <w:rPr>
          <w:rFonts w:ascii="Verdana" w:hAnsi="Verdana"/>
          <w:color w:val="000000"/>
          <w:sz w:val="20"/>
          <w:lang w:val="ru-RU"/>
        </w:rPr>
        <w:t>— просто я пробралась сюда тайно и незаконно, надеялась, что этого никто не заметит. Но вышло все иначе</w:t>
      </w:r>
      <w:r w:rsidRPr="00E032A2">
        <w:rPr>
          <w:rFonts w:ascii="Verdana" w:hAnsi="Verdana"/>
          <w:color w:val="000000"/>
          <w:sz w:val="20"/>
        </w:rPr>
        <w:t> </w:t>
      </w:r>
      <w:r w:rsidRPr="00E032A2">
        <w:rPr>
          <w:rFonts w:ascii="Verdana" w:hAnsi="Verdana"/>
          <w:color w:val="000000"/>
          <w:sz w:val="20"/>
          <w:lang w:val="ru-RU"/>
        </w:rPr>
        <w:t xml:space="preserve">— этот тип обнаружил меня еще, наверное, на нашей стороне, а догонять бросился просто с испугу. Подготовки у него никакой нет, видимо, он простой страж. Хуже будет, когда за мной пустят настоящих предотвратителей. </w:t>
      </w:r>
      <w:r w:rsidRPr="00E032A2">
        <w:rPr>
          <w:rFonts w:ascii="Verdana" w:hAnsi="Verdana"/>
          <w:color w:val="000000"/>
          <w:sz w:val="20"/>
        </w:rPr>
        <w:t>Придется побегать.</w:t>
      </w:r>
    </w:p>
    <w:p w14:paraId="4B571DF0" w14:textId="77777777" w:rsidR="00E032A2" w:rsidRDefault="00E032A2" w:rsidP="00E032A2">
      <w:pPr>
        <w:suppressAutoHyphens/>
        <w:spacing w:after="0" w:line="240" w:lineRule="auto"/>
        <w:ind w:firstLine="283"/>
        <w:jc w:val="both"/>
        <w:rPr>
          <w:rFonts w:ascii="Verdana" w:hAnsi="Verdana"/>
          <w:color w:val="000000"/>
          <w:sz w:val="20"/>
        </w:rPr>
      </w:pPr>
    </w:p>
    <w:p w14:paraId="4B571DF0" w14:textId="77777777" w:rsidR="00E032A2" w:rsidRDefault="00594FFA" w:rsidP="00E032A2">
      <w:pPr>
        <w:suppressAutoHyphens/>
        <w:spacing w:after="0" w:line="240" w:lineRule="auto"/>
        <w:jc w:val="center"/>
        <w:rPr>
          <w:rFonts w:ascii="Verdana" w:hAnsi="Verdana"/>
          <w:color w:val="000000"/>
          <w:sz w:val="20"/>
        </w:rPr>
      </w:pPr>
      <w:r w:rsidRPr="00E032A2">
        <w:rPr>
          <w:rFonts w:ascii="Verdana" w:hAnsi="Verdana"/>
          <w:noProof/>
          <w:color w:val="000000"/>
          <w:sz w:val="20"/>
        </w:rPr>
        <w:drawing>
          <wp:inline distT="0" distB="0" distL="0" distR="0" wp14:anchorId="4AD6442F" wp14:editId="307B36DD">
            <wp:extent cx="5173345" cy="7086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3345" cy="7086600"/>
                    </a:xfrm>
                    <a:prstGeom prst="rect">
                      <a:avLst/>
                    </a:prstGeom>
                    <a:noFill/>
                    <a:ln>
                      <a:noFill/>
                    </a:ln>
                  </pic:spPr>
                </pic:pic>
              </a:graphicData>
            </a:graphic>
          </wp:inline>
        </w:drawing>
      </w:r>
    </w:p>
    <w:p w14:paraId="70B64137" w14:textId="6824589A" w:rsidR="00E032A2" w:rsidRDefault="00E032A2" w:rsidP="00E032A2">
      <w:pPr>
        <w:suppressAutoHyphens/>
        <w:spacing w:after="0" w:line="240" w:lineRule="auto"/>
        <w:jc w:val="center"/>
        <w:rPr>
          <w:rFonts w:ascii="Verdana" w:hAnsi="Verdana"/>
          <w:color w:val="000000"/>
          <w:sz w:val="20"/>
        </w:rPr>
      </w:pPr>
    </w:p>
    <w:p w14:paraId="70B64137" w14:textId="6824589A"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невольно покосился в сторону балкона. Ему представились толпы предотвратителей, перелезающих через перила и вваливающихся в комнату. Тоска межпланетная...</w:t>
      </w:r>
    </w:p>
    <w:p w14:paraId="1AF0C39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Проще всего было бы не поверить Марине, махнуть рукой на небылицы, которые она рассказывает, или заявить, что где-то уже читал нечто подобное. Вполне вероятно, что так бы он и поступил, не будь этого дурацкого эпизода с Лехой, не будь этой подозрительной истории с подвалом, и главное</w:t>
      </w:r>
      <w:r w:rsidRPr="00E032A2">
        <w:rPr>
          <w:rFonts w:ascii="Verdana" w:hAnsi="Verdana"/>
          <w:color w:val="000000"/>
          <w:sz w:val="20"/>
        </w:rPr>
        <w:t> </w:t>
      </w:r>
      <w:r w:rsidRPr="00E032A2">
        <w:rPr>
          <w:rFonts w:ascii="Verdana" w:hAnsi="Verdana"/>
          <w:color w:val="000000"/>
          <w:sz w:val="20"/>
          <w:lang w:val="ru-RU"/>
        </w:rPr>
        <w:t>— того ощущения необычности и значительности происходящего, которое возникло у него при появлении Марины.</w:t>
      </w:r>
    </w:p>
    <w:p w14:paraId="218BF47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что ты, собственно, разыскиваешь?</w:t>
      </w:r>
      <w:r w:rsidRPr="00E032A2">
        <w:rPr>
          <w:rFonts w:ascii="Verdana" w:hAnsi="Verdana"/>
          <w:color w:val="000000"/>
          <w:sz w:val="20"/>
        </w:rPr>
        <w:t> </w:t>
      </w:r>
      <w:r w:rsidRPr="00E032A2">
        <w:rPr>
          <w:rFonts w:ascii="Verdana" w:hAnsi="Verdana"/>
          <w:color w:val="000000"/>
          <w:sz w:val="20"/>
          <w:lang w:val="ru-RU"/>
        </w:rPr>
        <w:t>— спросил он.</w:t>
      </w:r>
    </w:p>
    <w:p w14:paraId="112F0C3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Марина некоторое время задумчиво смотрела в окно, затем, словно решившись, повернулась к Игорю и нараспев проговорила:</w:t>
      </w:r>
    </w:p>
    <w:p w14:paraId="54F48BA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ненарушимую тайну был превращен этот страшный способ подчинения людей своей власти. Пришедшие в Светлый мир поклялись навсегда забыть его и детей своих воспитывать в неведении...» Примерно так это должно звучать в переводе на твой язык.</w:t>
      </w:r>
    </w:p>
    <w:p w14:paraId="449E27D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Хм! Что-то не очень понятно даже в переводе на мой язык. А зачем...</w:t>
      </w:r>
    </w:p>
    <w:p w14:paraId="026B0FF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хотел что-то спросить, но Марина вдруг замерла, и сейчас же раздался стук в дверь.</w:t>
      </w:r>
    </w:p>
    <w:p w14:paraId="60512F2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на мгновение почувствовал противную слабость в коленях и инстинктивно схватил Марину за руку. Она прислушивалась некоторое время, потом спокойно произнесла:</w:t>
      </w:r>
    </w:p>
    <w:p w14:paraId="258BE27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Открывай. Это не они.</w:t>
      </w:r>
    </w:p>
    <w:p w14:paraId="027C99A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осторожно приблизился к двери, повернул ключ и сразу же отскочил назад.</w:t>
      </w:r>
    </w:p>
    <w:p w14:paraId="0120212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комнату вошел Леха. На нем была старая порыжевшая штормовка, в которой он обычно выходил рано утром из дому, с тех пор как устроился подрабатывать в детском саду дворником.</w:t>
      </w:r>
    </w:p>
    <w:p w14:paraId="48A5459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 спишь?</w:t>
      </w:r>
      <w:r w:rsidRPr="00E032A2">
        <w:rPr>
          <w:rFonts w:ascii="Verdana" w:hAnsi="Verdana"/>
          <w:color w:val="000000"/>
          <w:sz w:val="20"/>
        </w:rPr>
        <w:t> </w:t>
      </w:r>
      <w:r w:rsidRPr="00E032A2">
        <w:rPr>
          <w:rFonts w:ascii="Verdana" w:hAnsi="Verdana"/>
          <w:color w:val="000000"/>
          <w:sz w:val="20"/>
          <w:lang w:val="ru-RU"/>
        </w:rPr>
        <w:t>— спросил он, проходя мимо Игоря, и сразу направился к холодильнику.</w:t>
      </w:r>
      <w:r w:rsidRPr="00E032A2">
        <w:rPr>
          <w:rFonts w:ascii="Verdana" w:hAnsi="Verdana"/>
          <w:color w:val="000000"/>
          <w:sz w:val="20"/>
        </w:rPr>
        <w:t> </w:t>
      </w:r>
      <w:r w:rsidRPr="00E032A2">
        <w:rPr>
          <w:rFonts w:ascii="Verdana" w:hAnsi="Verdana"/>
          <w:color w:val="000000"/>
          <w:sz w:val="20"/>
          <w:lang w:val="ru-RU"/>
        </w:rPr>
        <w:t>— По мозгам бы тебе настучать, весь сон перебил... Чаю нету? А то у меня один зеленый остался.</w:t>
      </w:r>
    </w:p>
    <w:p w14:paraId="076C847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открыл холодильник и стал с интересом принюхиваться.</w:t>
      </w:r>
    </w:p>
    <w:p w14:paraId="6922168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холодильнике нету,</w:t>
      </w:r>
      <w:r w:rsidRPr="00E032A2">
        <w:rPr>
          <w:rFonts w:ascii="Verdana" w:hAnsi="Verdana"/>
          <w:color w:val="000000"/>
          <w:sz w:val="20"/>
        </w:rPr>
        <w:t> </w:t>
      </w:r>
      <w:r w:rsidRPr="00E032A2">
        <w:rPr>
          <w:rFonts w:ascii="Verdana" w:hAnsi="Verdana"/>
          <w:color w:val="000000"/>
          <w:sz w:val="20"/>
          <w:lang w:val="ru-RU"/>
        </w:rPr>
        <w:t>— сказал Игорь, постепенно успокаиваясь. Это был, конечно, настоящий Леха, вечно стреляющий у соседей заварку, еду и сигареты.</w:t>
      </w:r>
    </w:p>
    <w:p w14:paraId="5BC62DD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вынул из холодильника несколько яиц, затем перешел к шкафчику, насыпал чаю в кулак, ломанул батон и уже хотел было откланяться, как вдруг заметил Марину, сидящую в кресле.</w:t>
      </w:r>
    </w:p>
    <w:p w14:paraId="5CD8E51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Ох, пардон!</w:t>
      </w:r>
      <w:r w:rsidRPr="00E032A2">
        <w:rPr>
          <w:rFonts w:ascii="Verdana" w:hAnsi="Verdana"/>
          <w:color w:val="000000"/>
          <w:sz w:val="20"/>
        </w:rPr>
        <w:t> </w:t>
      </w:r>
      <w:r w:rsidRPr="00E032A2">
        <w:rPr>
          <w:rFonts w:ascii="Verdana" w:hAnsi="Verdana"/>
          <w:color w:val="000000"/>
          <w:sz w:val="20"/>
          <w:lang w:val="ru-RU"/>
        </w:rPr>
        <w:t>— воскликнул он и покосился на Игоря.</w:t>
      </w:r>
      <w:r w:rsidRPr="00E032A2">
        <w:rPr>
          <w:rFonts w:ascii="Verdana" w:hAnsi="Verdana"/>
          <w:color w:val="000000"/>
          <w:sz w:val="20"/>
        </w:rPr>
        <w:t> </w:t>
      </w:r>
      <w:r w:rsidRPr="00E032A2">
        <w:rPr>
          <w:rFonts w:ascii="Verdana" w:hAnsi="Verdana"/>
          <w:color w:val="000000"/>
          <w:sz w:val="20"/>
          <w:lang w:val="ru-RU"/>
        </w:rPr>
        <w:t>— Что-то я стал невнимательным, как вообще... На моей работе это недопустимо, вы как полагаете?</w:t>
      </w:r>
    </w:p>
    <w:p w14:paraId="07DABE9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приблизился к Марине, разглядывая ее с нескрываемым восторгом.</w:t>
      </w:r>
    </w:p>
    <w:p w14:paraId="6DCD6E2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вы где работаете?</w:t>
      </w:r>
      <w:r w:rsidRPr="00E032A2">
        <w:rPr>
          <w:rFonts w:ascii="Verdana" w:hAnsi="Verdana"/>
          <w:color w:val="000000"/>
          <w:sz w:val="20"/>
        </w:rPr>
        <w:t> </w:t>
      </w:r>
      <w:r w:rsidRPr="00E032A2">
        <w:rPr>
          <w:rFonts w:ascii="Verdana" w:hAnsi="Verdana"/>
          <w:color w:val="000000"/>
          <w:sz w:val="20"/>
          <w:lang w:val="ru-RU"/>
        </w:rPr>
        <w:t>— спросила Марина.</w:t>
      </w:r>
    </w:p>
    <w:p w14:paraId="7D07D82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 это маленькая тайна,</w:t>
      </w:r>
      <w:r w:rsidRPr="00E032A2">
        <w:rPr>
          <w:rFonts w:ascii="Verdana" w:hAnsi="Verdana"/>
          <w:color w:val="000000"/>
          <w:sz w:val="20"/>
        </w:rPr>
        <w:t> </w:t>
      </w:r>
      <w:r w:rsidRPr="00E032A2">
        <w:rPr>
          <w:rFonts w:ascii="Verdana" w:hAnsi="Verdana"/>
          <w:color w:val="000000"/>
          <w:sz w:val="20"/>
          <w:lang w:val="ru-RU"/>
        </w:rPr>
        <w:t>— продолжал кривляться Леха.</w:t>
      </w:r>
      <w:r w:rsidRPr="00E032A2">
        <w:rPr>
          <w:rFonts w:ascii="Verdana" w:hAnsi="Verdana"/>
          <w:color w:val="000000"/>
          <w:sz w:val="20"/>
        </w:rPr>
        <w:t> </w:t>
      </w:r>
      <w:r w:rsidRPr="00E032A2">
        <w:rPr>
          <w:rFonts w:ascii="Verdana" w:hAnsi="Verdana"/>
          <w:color w:val="000000"/>
          <w:sz w:val="20"/>
          <w:lang w:val="ru-RU"/>
        </w:rPr>
        <w:t>— Одно могу сказать, каждый раз перед выходом на задание я должен хоть полчасика побыть рассеянным, таким, знаете, чудаком. Никого не узнавать, помечтать про пустяки какие-нибудь... А без этого трудно...</w:t>
      </w:r>
    </w:p>
    <w:p w14:paraId="30FD736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Леха врал самозабвенно. Он считал, что всегда производит на женщин ошеломляющее впечатление. Но на этот раз он просчитался, Марину удивляло в нем совсем другое.</w:t>
      </w:r>
    </w:p>
    <w:p w14:paraId="0640A7F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Странно,</w:t>
      </w:r>
      <w:r w:rsidRPr="00E032A2">
        <w:rPr>
          <w:rFonts w:ascii="Verdana" w:hAnsi="Verdana"/>
          <w:color w:val="000000"/>
          <w:sz w:val="20"/>
        </w:rPr>
        <w:t> </w:t>
      </w:r>
      <w:r w:rsidRPr="00E032A2">
        <w:rPr>
          <w:rFonts w:ascii="Verdana" w:hAnsi="Verdana"/>
          <w:color w:val="000000"/>
          <w:sz w:val="20"/>
          <w:lang w:val="ru-RU"/>
        </w:rPr>
        <w:t>— сказала она,</w:t>
      </w:r>
      <w:r w:rsidRPr="00E032A2">
        <w:rPr>
          <w:rFonts w:ascii="Verdana" w:hAnsi="Verdana"/>
          <w:color w:val="000000"/>
          <w:sz w:val="20"/>
        </w:rPr>
        <w:t> </w:t>
      </w:r>
      <w:r w:rsidRPr="00E032A2">
        <w:rPr>
          <w:rFonts w:ascii="Verdana" w:hAnsi="Verdana"/>
          <w:color w:val="000000"/>
          <w:sz w:val="20"/>
          <w:lang w:val="ru-RU"/>
        </w:rPr>
        <w:t>— судя по одежде, ваше задание каждый раз заключается в том, чтобы перегонять с места на место пыль где-то в окрестностях. Непонятно, зачем вы делаете из этого тайну.</w:t>
      </w:r>
    </w:p>
    <w:p w14:paraId="797839A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Леха, конечно, принял ее слова за откровенную насмешку. Он повернулся к Игорю и бросил на него взгляд, оставляющий впечатление удара в челюсть.</w:t>
      </w:r>
    </w:p>
    <w:p w14:paraId="144942E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У, трепло! Успел уже!</w:t>
      </w:r>
      <w:r w:rsidRPr="00E032A2">
        <w:rPr>
          <w:rFonts w:ascii="Verdana" w:hAnsi="Verdana"/>
          <w:color w:val="000000"/>
          <w:sz w:val="20"/>
        </w:rPr>
        <w:t> </w:t>
      </w:r>
      <w:r w:rsidRPr="00E032A2">
        <w:rPr>
          <w:rFonts w:ascii="Verdana" w:hAnsi="Verdana"/>
          <w:color w:val="000000"/>
          <w:sz w:val="20"/>
          <w:lang w:val="ru-RU"/>
        </w:rPr>
        <w:t>— Однако полные руки продуктов помешали ему перейти к более решительным действиям. Пообещав зайти попозже, Леха быстро удалился.</w:t>
      </w:r>
    </w:p>
    <w:p w14:paraId="599802B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 это с ним?</w:t>
      </w:r>
      <w:r w:rsidRPr="00E032A2">
        <w:rPr>
          <w:rFonts w:ascii="Verdana" w:hAnsi="Verdana"/>
          <w:color w:val="000000"/>
          <w:sz w:val="20"/>
        </w:rPr>
        <w:t> </w:t>
      </w:r>
      <w:r w:rsidRPr="00E032A2">
        <w:rPr>
          <w:rFonts w:ascii="Verdana" w:hAnsi="Verdana"/>
          <w:color w:val="000000"/>
          <w:sz w:val="20"/>
          <w:lang w:val="ru-RU"/>
        </w:rPr>
        <w:t>— спросила Марина.</w:t>
      </w:r>
      <w:r w:rsidRPr="00E032A2">
        <w:rPr>
          <w:rFonts w:ascii="Verdana" w:hAnsi="Verdana"/>
          <w:color w:val="000000"/>
          <w:sz w:val="20"/>
        </w:rPr>
        <w:t> </w:t>
      </w:r>
      <w:r w:rsidRPr="00E032A2">
        <w:rPr>
          <w:rFonts w:ascii="Verdana" w:hAnsi="Verdana"/>
          <w:color w:val="000000"/>
          <w:sz w:val="20"/>
          <w:lang w:val="ru-RU"/>
        </w:rPr>
        <w:t>— По-моему, он обиделся. Что ему было нужно?</w:t>
      </w:r>
    </w:p>
    <w:p w14:paraId="37ACF0C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ничего особенного,</w:t>
      </w:r>
      <w:r w:rsidRPr="00E032A2">
        <w:rPr>
          <w:rFonts w:ascii="Verdana" w:hAnsi="Verdana"/>
          <w:color w:val="000000"/>
          <w:sz w:val="20"/>
        </w:rPr>
        <w:t> </w:t>
      </w:r>
      <w:r w:rsidRPr="00E032A2">
        <w:rPr>
          <w:rFonts w:ascii="Verdana" w:hAnsi="Verdana"/>
          <w:color w:val="000000"/>
          <w:sz w:val="20"/>
          <w:lang w:val="ru-RU"/>
        </w:rPr>
        <w:t>— Игорь пожал плечами.</w:t>
      </w:r>
      <w:r w:rsidRPr="00E032A2">
        <w:rPr>
          <w:rFonts w:ascii="Verdana" w:hAnsi="Verdana"/>
          <w:color w:val="000000"/>
          <w:sz w:val="20"/>
        </w:rPr>
        <w:t> </w:t>
      </w:r>
      <w:r w:rsidRPr="00E032A2">
        <w:rPr>
          <w:rFonts w:ascii="Verdana" w:hAnsi="Verdana"/>
          <w:color w:val="000000"/>
          <w:sz w:val="20"/>
          <w:lang w:val="ru-RU"/>
        </w:rPr>
        <w:t>— Он просто старался произвести на тебя впечатление. Ты не обращай внимания, для него это естественная реакция, он вообще всегда проявляет повышенный интерес к женскому полу как явлению. А тем более... Должно быть, слегка обалдел в первую минуту, увидев тебя. И я его где-то понимаю... Кстати, он в нашем институте техником работает, чинит, как ты выражаешься, «Чудесный Механизм»...</w:t>
      </w:r>
    </w:p>
    <w:p w14:paraId="009F163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Чудесный Механизм,</w:t>
      </w:r>
      <w:r w:rsidRPr="00E032A2">
        <w:rPr>
          <w:rFonts w:ascii="Verdana" w:hAnsi="Verdana"/>
          <w:color w:val="000000"/>
          <w:sz w:val="20"/>
        </w:rPr>
        <w:t> </w:t>
      </w:r>
      <w:r w:rsidRPr="00E032A2">
        <w:rPr>
          <w:rFonts w:ascii="Verdana" w:hAnsi="Verdana"/>
          <w:color w:val="000000"/>
          <w:sz w:val="20"/>
          <w:lang w:val="ru-RU"/>
        </w:rPr>
        <w:t>— повторила Марина задумчиво.</w:t>
      </w:r>
      <w:r w:rsidRPr="00E032A2">
        <w:rPr>
          <w:rFonts w:ascii="Verdana" w:hAnsi="Verdana"/>
          <w:color w:val="000000"/>
          <w:sz w:val="20"/>
        </w:rPr>
        <w:t> </w:t>
      </w:r>
      <w:r w:rsidRPr="00E032A2">
        <w:rPr>
          <w:rFonts w:ascii="Verdana" w:hAnsi="Verdana"/>
          <w:color w:val="000000"/>
          <w:sz w:val="20"/>
          <w:lang w:val="ru-RU"/>
        </w:rPr>
        <w:t>— Странно. По-моему, его интересует совсем другое. Впрочем, это, может быть, к лучшему... Однако поговорим, наконец, о деле: я надеюсь, ты не откажешься помочь мне и тем, кто ждет моего возвращения?</w:t>
      </w:r>
    </w:p>
    <w:p w14:paraId="7224B7E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Как же, как же,</w:t>
      </w:r>
      <w:r w:rsidRPr="00E032A2">
        <w:rPr>
          <w:rFonts w:ascii="Verdana" w:hAnsi="Verdana"/>
          <w:color w:val="000000"/>
          <w:sz w:val="20"/>
        </w:rPr>
        <w:t> </w:t>
      </w:r>
      <w:r w:rsidRPr="00E032A2">
        <w:rPr>
          <w:rFonts w:ascii="Verdana" w:hAnsi="Verdana"/>
          <w:color w:val="000000"/>
          <w:sz w:val="20"/>
          <w:lang w:val="ru-RU"/>
        </w:rPr>
        <w:t>— Игорь улыбнулся.</w:t>
      </w:r>
      <w:r w:rsidRPr="00E032A2">
        <w:rPr>
          <w:rFonts w:ascii="Verdana" w:hAnsi="Verdana"/>
          <w:color w:val="000000"/>
          <w:sz w:val="20"/>
        </w:rPr>
        <w:t> </w:t>
      </w:r>
      <w:r w:rsidRPr="00E032A2">
        <w:rPr>
          <w:rFonts w:ascii="Verdana" w:hAnsi="Verdana"/>
          <w:color w:val="000000"/>
          <w:sz w:val="20"/>
          <w:lang w:val="ru-RU"/>
        </w:rPr>
        <w:t>— «Мы надеемся с вашей помощью поразить врага. Я дам вам парабеллум».</w:t>
      </w:r>
    </w:p>
    <w:p w14:paraId="05AF733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w:t>
      </w:r>
      <w:r w:rsidRPr="00E032A2">
        <w:rPr>
          <w:rFonts w:ascii="Verdana" w:hAnsi="Verdana"/>
          <w:color w:val="000000"/>
          <w:sz w:val="20"/>
        </w:rPr>
        <w:t> </w:t>
      </w:r>
      <w:r w:rsidRPr="00E032A2">
        <w:rPr>
          <w:rFonts w:ascii="Verdana" w:hAnsi="Verdana"/>
          <w:color w:val="000000"/>
          <w:sz w:val="20"/>
          <w:lang w:val="ru-RU"/>
        </w:rPr>
        <w:t>— Марина поглядела на него с испугом.</w:t>
      </w:r>
    </w:p>
    <w:p w14:paraId="36E475E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Ничего. Это я цитирую одну старую мудрую книгу. «Двенадцать стульев». Не попадалась?</w:t>
      </w:r>
    </w:p>
    <w:p w14:paraId="758AEB3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 у нас ваши книги запрещены.</w:t>
      </w:r>
    </w:p>
    <w:p w14:paraId="6D6F6D5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Ясно. Так что же может спасти гиганта мысли? Я имею в виду, что мы теперь будем делать?</w:t>
      </w:r>
    </w:p>
    <w:p w14:paraId="66C23E8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старался острить, хотя видел, что Марина его шуток не понимает. Они скорее должны были скрыть от нее терзавшие его сомнения. Он вовсе не был уверен, что в этом щекотливом деле нужно спешить с помощью.</w:t>
      </w:r>
    </w:p>
    <w:p w14:paraId="44E69DF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 делать, я сама плохо представляю,</w:t>
      </w:r>
      <w:r w:rsidRPr="00E032A2">
        <w:rPr>
          <w:rFonts w:ascii="Verdana" w:hAnsi="Verdana"/>
          <w:color w:val="000000"/>
          <w:sz w:val="20"/>
        </w:rPr>
        <w:t> </w:t>
      </w:r>
      <w:r w:rsidRPr="00E032A2">
        <w:rPr>
          <w:rFonts w:ascii="Verdana" w:hAnsi="Verdana"/>
          <w:color w:val="000000"/>
          <w:sz w:val="20"/>
          <w:lang w:val="ru-RU"/>
        </w:rPr>
        <w:t>— сказала Марина,</w:t>
      </w:r>
      <w:r w:rsidRPr="00E032A2">
        <w:rPr>
          <w:rFonts w:ascii="Verdana" w:hAnsi="Verdana"/>
          <w:color w:val="000000"/>
          <w:sz w:val="20"/>
        </w:rPr>
        <w:t> </w:t>
      </w:r>
      <w:r w:rsidRPr="00E032A2">
        <w:rPr>
          <w:rFonts w:ascii="Verdana" w:hAnsi="Verdana"/>
          <w:color w:val="000000"/>
          <w:sz w:val="20"/>
          <w:lang w:val="ru-RU"/>
        </w:rPr>
        <w:t>— может быть, Чудесный Механизм откроет мне Тайну, а может быть, он и вовсе не понадобится</w:t>
      </w:r>
      <w:r w:rsidRPr="00E032A2">
        <w:rPr>
          <w:rFonts w:ascii="Verdana" w:hAnsi="Verdana"/>
          <w:color w:val="000000"/>
          <w:sz w:val="20"/>
        </w:rPr>
        <w:t> </w:t>
      </w:r>
      <w:r w:rsidRPr="00E032A2">
        <w:rPr>
          <w:rFonts w:ascii="Verdana" w:hAnsi="Verdana"/>
          <w:color w:val="000000"/>
          <w:sz w:val="20"/>
          <w:lang w:val="ru-RU"/>
        </w:rPr>
        <w:t>— у нас говорят, что стоит попасть сюда, и Тайна сразу окажется в руках. Нас ведь оберегают от малейшего контакта с вашим миром, и, надо полагать, неспроста. Тайна должна быть где-то на поверхности, на виду, я думаю, она и тайной-то не считается у вас.</w:t>
      </w:r>
    </w:p>
    <w:p w14:paraId="5E47A29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зачем, собственно, она тебе понадобилась?</w:t>
      </w:r>
      <w:r w:rsidRPr="00E032A2">
        <w:rPr>
          <w:rFonts w:ascii="Verdana" w:hAnsi="Verdana"/>
          <w:color w:val="000000"/>
          <w:sz w:val="20"/>
        </w:rPr>
        <w:t> </w:t>
      </w:r>
      <w:r w:rsidRPr="00E032A2">
        <w:rPr>
          <w:rFonts w:ascii="Verdana" w:hAnsi="Verdana"/>
          <w:color w:val="000000"/>
          <w:sz w:val="20"/>
          <w:lang w:val="ru-RU"/>
        </w:rPr>
        <w:t>— спросил вдруг Игорь.</w:t>
      </w:r>
      <w:r w:rsidRPr="00E032A2">
        <w:rPr>
          <w:rFonts w:ascii="Verdana" w:hAnsi="Verdana"/>
          <w:color w:val="000000"/>
          <w:sz w:val="20"/>
        </w:rPr>
        <w:t> </w:t>
      </w:r>
      <w:r w:rsidRPr="00E032A2">
        <w:rPr>
          <w:rFonts w:ascii="Verdana" w:hAnsi="Verdana"/>
          <w:color w:val="000000"/>
          <w:sz w:val="20"/>
          <w:lang w:val="ru-RU"/>
        </w:rPr>
        <w:t>— Ты собираешься кого-то подчинять «страшным способом»?</w:t>
      </w:r>
    </w:p>
    <w:p w14:paraId="7D345C3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w:t>
      </w:r>
      <w:r w:rsidRPr="00E032A2">
        <w:rPr>
          <w:rFonts w:ascii="Verdana" w:hAnsi="Verdana"/>
          <w:color w:val="000000"/>
          <w:sz w:val="20"/>
        </w:rPr>
        <w:t> </w:t>
      </w:r>
      <w:r w:rsidRPr="00E032A2">
        <w:rPr>
          <w:rFonts w:ascii="Verdana" w:hAnsi="Verdana"/>
          <w:color w:val="000000"/>
          <w:sz w:val="20"/>
          <w:lang w:val="ru-RU"/>
        </w:rPr>
        <w:t>— сразу ответила Марина.</w:t>
      </w:r>
      <w:r w:rsidRPr="00E032A2">
        <w:rPr>
          <w:rFonts w:ascii="Verdana" w:hAnsi="Verdana"/>
          <w:color w:val="000000"/>
          <w:sz w:val="20"/>
        </w:rPr>
        <w:t> </w:t>
      </w:r>
      <w:r w:rsidRPr="00E032A2">
        <w:rPr>
          <w:rFonts w:ascii="Verdana" w:hAnsi="Verdana"/>
          <w:color w:val="000000"/>
          <w:sz w:val="20"/>
          <w:lang w:val="ru-RU"/>
        </w:rPr>
        <w:t>— Ты не понимаешь. Во-первых, я не одна, нас много</w:t>
      </w:r>
      <w:r w:rsidRPr="00E032A2">
        <w:rPr>
          <w:rFonts w:ascii="Verdana" w:hAnsi="Verdana"/>
          <w:color w:val="000000"/>
          <w:sz w:val="20"/>
        </w:rPr>
        <w:t> </w:t>
      </w:r>
      <w:r w:rsidRPr="00E032A2">
        <w:rPr>
          <w:rFonts w:ascii="Verdana" w:hAnsi="Verdana"/>
          <w:color w:val="000000"/>
          <w:sz w:val="20"/>
          <w:lang w:val="ru-RU"/>
        </w:rPr>
        <w:t>— тех, кто считает тебя вправе знать любые тайны и добивается уничтожения всех привилегий клана предотвратителей. Мы не боимся истины и не нуждаемся в защите от нее.</w:t>
      </w:r>
    </w:p>
    <w:p w14:paraId="5CC32F2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Во-вторых, мы вовсе не собираемся применять этот способ, каким бы он ни был, нам важно лишь не допустить, чтобы его применили к нам. Мы больше не верим предотвратителям и не можем мириться с тем, что они одни владеют Тайной, это не просто несправедливо</w:t>
      </w:r>
      <w:r w:rsidRPr="00E032A2">
        <w:rPr>
          <w:rFonts w:ascii="Verdana" w:hAnsi="Verdana"/>
          <w:color w:val="000000"/>
          <w:sz w:val="20"/>
        </w:rPr>
        <w:t> </w:t>
      </w:r>
      <w:r w:rsidRPr="00E032A2">
        <w:rPr>
          <w:rFonts w:ascii="Verdana" w:hAnsi="Verdana"/>
          <w:color w:val="000000"/>
          <w:sz w:val="20"/>
          <w:lang w:val="ru-RU"/>
        </w:rPr>
        <w:t>— это опасно! Пока не поздно, нужно восстановить равновесие сил</w:t>
      </w:r>
      <w:r w:rsidRPr="00E032A2">
        <w:rPr>
          <w:rFonts w:ascii="Verdana" w:hAnsi="Verdana"/>
          <w:color w:val="000000"/>
          <w:sz w:val="20"/>
        </w:rPr>
        <w:t> </w:t>
      </w:r>
      <w:r w:rsidRPr="00E032A2">
        <w:rPr>
          <w:rFonts w:ascii="Verdana" w:hAnsi="Verdana"/>
          <w:color w:val="000000"/>
          <w:sz w:val="20"/>
          <w:lang w:val="ru-RU"/>
        </w:rPr>
        <w:t>— вот и весь наш план, и только ради этого я здесь.</w:t>
      </w:r>
    </w:p>
    <w:p w14:paraId="46F5D95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слушал ее, задумавшись. Слова Марины не рассеяли всех его опасений, он все же решил попытаться помочь ей. В библиотечной системе никогда ничего секретного не было, информация будет проходить через него</w:t>
      </w:r>
      <w:r w:rsidRPr="00E032A2">
        <w:rPr>
          <w:rFonts w:ascii="Verdana" w:hAnsi="Verdana"/>
          <w:color w:val="000000"/>
          <w:sz w:val="20"/>
        </w:rPr>
        <w:t> </w:t>
      </w:r>
      <w:r w:rsidRPr="00E032A2">
        <w:rPr>
          <w:rFonts w:ascii="Verdana" w:hAnsi="Verdana"/>
          <w:color w:val="000000"/>
          <w:sz w:val="20"/>
          <w:lang w:val="ru-RU"/>
        </w:rPr>
        <w:t>— с этой стороны, пожалуй, не ожидается ничего непредвиденного. Главное</w:t>
      </w:r>
      <w:r w:rsidRPr="00E032A2">
        <w:rPr>
          <w:rFonts w:ascii="Verdana" w:hAnsi="Verdana"/>
          <w:color w:val="000000"/>
          <w:sz w:val="20"/>
        </w:rPr>
        <w:t> </w:t>
      </w:r>
      <w:r w:rsidRPr="00E032A2">
        <w:rPr>
          <w:rFonts w:ascii="Verdana" w:hAnsi="Verdana"/>
          <w:color w:val="000000"/>
          <w:sz w:val="20"/>
          <w:lang w:val="ru-RU"/>
        </w:rPr>
        <w:t>— не прохлопать ушами и самому разобраться, что это за Тайна, о которой у нас знают все, а у них</w:t>
      </w:r>
      <w:r w:rsidRPr="00E032A2">
        <w:rPr>
          <w:rFonts w:ascii="Verdana" w:hAnsi="Verdana"/>
          <w:color w:val="000000"/>
          <w:sz w:val="20"/>
        </w:rPr>
        <w:t> </w:t>
      </w:r>
      <w:r w:rsidRPr="00E032A2">
        <w:rPr>
          <w:rFonts w:ascii="Verdana" w:hAnsi="Verdana"/>
          <w:color w:val="000000"/>
          <w:sz w:val="20"/>
          <w:lang w:val="ru-RU"/>
        </w:rPr>
        <w:t>— никто.</w:t>
      </w:r>
    </w:p>
    <w:p w14:paraId="609FD27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Хорошо,</w:t>
      </w:r>
      <w:r w:rsidRPr="00E032A2">
        <w:rPr>
          <w:rFonts w:ascii="Verdana" w:hAnsi="Verdana"/>
          <w:color w:val="000000"/>
          <w:sz w:val="20"/>
        </w:rPr>
        <w:t> </w:t>
      </w:r>
      <w:r w:rsidRPr="00E032A2">
        <w:rPr>
          <w:rFonts w:ascii="Verdana" w:hAnsi="Verdana"/>
          <w:color w:val="000000"/>
          <w:sz w:val="20"/>
          <w:lang w:val="ru-RU"/>
        </w:rPr>
        <w:t>— сказал он наконец,</w:t>
      </w:r>
      <w:r w:rsidRPr="00E032A2">
        <w:rPr>
          <w:rFonts w:ascii="Verdana" w:hAnsi="Verdana"/>
          <w:color w:val="000000"/>
          <w:sz w:val="20"/>
        </w:rPr>
        <w:t> </w:t>
      </w:r>
      <w:r w:rsidRPr="00E032A2">
        <w:rPr>
          <w:rFonts w:ascii="Verdana" w:hAnsi="Verdana"/>
          <w:color w:val="000000"/>
          <w:sz w:val="20"/>
          <w:lang w:val="ru-RU"/>
        </w:rPr>
        <w:t>— заседание продолжается. Когда ты хочешь поговорить с Чудесным Механизмом?</w:t>
      </w:r>
    </w:p>
    <w:p w14:paraId="6E59323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Сейчас!</w:t>
      </w:r>
      <w:r w:rsidRPr="00E032A2">
        <w:rPr>
          <w:rFonts w:ascii="Verdana" w:hAnsi="Verdana"/>
          <w:color w:val="000000"/>
          <w:sz w:val="20"/>
        </w:rPr>
        <w:t> </w:t>
      </w:r>
      <w:r w:rsidRPr="00E032A2">
        <w:rPr>
          <w:rFonts w:ascii="Verdana" w:hAnsi="Verdana"/>
          <w:color w:val="000000"/>
          <w:sz w:val="20"/>
          <w:lang w:val="ru-RU"/>
        </w:rPr>
        <w:t>— выпалила Марина. Глаза ее загорелись.</w:t>
      </w:r>
    </w:p>
    <w:p w14:paraId="6EE8107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Хм, сейчас!</w:t>
      </w:r>
      <w:r w:rsidRPr="00E032A2">
        <w:rPr>
          <w:rFonts w:ascii="Verdana" w:hAnsi="Verdana"/>
          <w:color w:val="000000"/>
          <w:sz w:val="20"/>
        </w:rPr>
        <w:t> </w:t>
      </w:r>
      <w:r w:rsidRPr="00E032A2">
        <w:rPr>
          <w:rFonts w:ascii="Verdana" w:hAnsi="Verdana"/>
          <w:color w:val="000000"/>
          <w:sz w:val="20"/>
          <w:lang w:val="ru-RU"/>
        </w:rPr>
        <w:t>— Игорь посмотрел на часы. Было все еще около пяти.</w:t>
      </w:r>
      <w:r w:rsidRPr="00E032A2">
        <w:rPr>
          <w:rFonts w:ascii="Verdana" w:hAnsi="Verdana"/>
          <w:color w:val="000000"/>
          <w:sz w:val="20"/>
        </w:rPr>
        <w:t> </w:t>
      </w:r>
      <w:r w:rsidRPr="00E032A2">
        <w:rPr>
          <w:rFonts w:ascii="Verdana" w:hAnsi="Verdana"/>
          <w:color w:val="000000"/>
          <w:sz w:val="20"/>
          <w:lang w:val="ru-RU"/>
        </w:rPr>
        <w:t>— В принципе можно и сейчас...</w:t>
      </w:r>
      <w:r w:rsidRPr="00E032A2">
        <w:rPr>
          <w:rFonts w:ascii="Verdana" w:hAnsi="Verdana"/>
          <w:color w:val="000000"/>
          <w:sz w:val="20"/>
        </w:rPr>
        <w:t> </w:t>
      </w:r>
      <w:r w:rsidRPr="00E032A2">
        <w:rPr>
          <w:rFonts w:ascii="Verdana" w:hAnsi="Verdana"/>
          <w:color w:val="000000"/>
          <w:sz w:val="20"/>
          <w:lang w:val="ru-RU"/>
        </w:rPr>
        <w:t>— продолжал он.</w:t>
      </w:r>
      <w:r w:rsidRPr="00E032A2">
        <w:rPr>
          <w:rFonts w:ascii="Verdana" w:hAnsi="Verdana"/>
          <w:color w:val="000000"/>
          <w:sz w:val="20"/>
        </w:rPr>
        <w:t> </w:t>
      </w:r>
      <w:r w:rsidRPr="00E032A2">
        <w:rPr>
          <w:rFonts w:ascii="Verdana" w:hAnsi="Verdana"/>
          <w:color w:val="000000"/>
          <w:sz w:val="20"/>
          <w:lang w:val="ru-RU"/>
        </w:rPr>
        <w:t>— Только придется лезть через забор. Ты как? Ах, да! Прошу прощения, я и забыл, что ты ходишь сквозь стены... Ну, тогда вперед!</w:t>
      </w:r>
    </w:p>
    <w:p w14:paraId="57CB9C2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Они уже выходили из комнаты, когда Марина вдруг остановилась перед зеркалом.</w:t>
      </w:r>
    </w:p>
    <w:p w14:paraId="3933AEE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Кстати,</w:t>
      </w:r>
      <w:r w:rsidRPr="00E032A2">
        <w:rPr>
          <w:rFonts w:ascii="Verdana" w:hAnsi="Verdana"/>
          <w:color w:val="000000"/>
          <w:sz w:val="20"/>
        </w:rPr>
        <w:t> </w:t>
      </w:r>
      <w:r w:rsidRPr="00E032A2">
        <w:rPr>
          <w:rFonts w:ascii="Verdana" w:hAnsi="Verdana"/>
          <w:color w:val="000000"/>
          <w:sz w:val="20"/>
          <w:lang w:val="ru-RU"/>
        </w:rPr>
        <w:t>— сказала она,</w:t>
      </w:r>
      <w:r w:rsidRPr="00E032A2">
        <w:rPr>
          <w:rFonts w:ascii="Verdana" w:hAnsi="Verdana"/>
          <w:color w:val="000000"/>
          <w:sz w:val="20"/>
        </w:rPr>
        <w:t> </w:t>
      </w:r>
      <w:r w:rsidRPr="00E032A2">
        <w:rPr>
          <w:rFonts w:ascii="Verdana" w:hAnsi="Verdana"/>
          <w:color w:val="000000"/>
          <w:sz w:val="20"/>
          <w:lang w:val="ru-RU"/>
        </w:rPr>
        <w:t>— я, наверное, дико выгляжу по здешним понятиям. Как бы мне так изменить внешний вид, чтобы не слишком выделяться в толпе?</w:t>
      </w:r>
    </w:p>
    <w:p w14:paraId="0EC8FEF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посмотрел на ее короткое, скошенное понизу платье, на сандалии, поддерживаемые ремешками, оплетающими ногу почти до колена, на пышные волосы, высоко вздымающиеся над головой и веером рассыпающиеся по спине, и... пожал плечами.</w:t>
      </w:r>
    </w:p>
    <w:p w14:paraId="4FE98AD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Знаешь,</w:t>
      </w:r>
      <w:r w:rsidRPr="00E032A2">
        <w:rPr>
          <w:rFonts w:ascii="Verdana" w:hAnsi="Verdana"/>
          <w:color w:val="000000"/>
          <w:sz w:val="20"/>
        </w:rPr>
        <w:t> </w:t>
      </w:r>
      <w:r w:rsidRPr="00E032A2">
        <w:rPr>
          <w:rFonts w:ascii="Verdana" w:hAnsi="Verdana"/>
          <w:color w:val="000000"/>
          <w:sz w:val="20"/>
          <w:lang w:val="ru-RU"/>
        </w:rPr>
        <w:t>— сказал он,</w:t>
      </w:r>
      <w:r w:rsidRPr="00E032A2">
        <w:rPr>
          <w:rFonts w:ascii="Verdana" w:hAnsi="Verdana"/>
          <w:color w:val="000000"/>
          <w:sz w:val="20"/>
        </w:rPr>
        <w:t> </w:t>
      </w:r>
      <w:r w:rsidRPr="00E032A2">
        <w:rPr>
          <w:rFonts w:ascii="Verdana" w:hAnsi="Verdana"/>
          <w:color w:val="000000"/>
          <w:sz w:val="20"/>
          <w:lang w:val="ru-RU"/>
        </w:rPr>
        <w:t>— не надо ничего менять... У нас сейчас еще и не так ходят...</w:t>
      </w:r>
    </w:p>
    <w:p w14:paraId="4D81314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Спасибо,</w:t>
      </w:r>
      <w:r w:rsidRPr="00E032A2">
        <w:rPr>
          <w:rFonts w:ascii="Verdana" w:hAnsi="Verdana"/>
          <w:color w:val="000000"/>
          <w:sz w:val="20"/>
        </w:rPr>
        <w:t> </w:t>
      </w:r>
      <w:r w:rsidRPr="00E032A2">
        <w:rPr>
          <w:rFonts w:ascii="Verdana" w:hAnsi="Verdana"/>
          <w:color w:val="000000"/>
          <w:sz w:val="20"/>
          <w:lang w:val="ru-RU"/>
        </w:rPr>
        <w:t>— вздохнула Марина,</w:t>
      </w:r>
      <w:r w:rsidRPr="00E032A2">
        <w:rPr>
          <w:rFonts w:ascii="Verdana" w:hAnsi="Verdana"/>
          <w:color w:val="000000"/>
          <w:sz w:val="20"/>
        </w:rPr>
        <w:t> </w:t>
      </w:r>
      <w:r w:rsidRPr="00E032A2">
        <w:rPr>
          <w:rFonts w:ascii="Verdana" w:hAnsi="Verdana"/>
          <w:color w:val="000000"/>
          <w:sz w:val="20"/>
          <w:lang w:val="ru-RU"/>
        </w:rPr>
        <w:t>— утешил...</w:t>
      </w:r>
    </w:p>
    <w:p w14:paraId="704C475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3959803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Настоящий программист работает в основном ночью, когда никто не собирает членские взносы, не проводит собрания по поводу укрепления трудовой дисциплины и не обсуждает последнее поражение любимой команды.</w:t>
      </w:r>
    </w:p>
    <w:p w14:paraId="39988D0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эти часы он один распоряжается всеми ресурсами вычислительной техники и создает бессмертные шедевры программирования, которые и записывает со спокойной душой на магнитную ленту, без остатка стирая бухгалтерский расчет заработной платы...</w:t>
      </w:r>
    </w:p>
    <w:p w14:paraId="2C67379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Сев за терминал, Игорь почувствовал себя гораздо уверенней. За окном едва начинало светиться пасмурное серое утро, до начала рабочего дня оставалась еще масса времени, и можно было, не торопясь, разгадать все тайны Вселенной. Марина сидела рядом в кресле и смотрела на пего с надеждой.</w:t>
      </w:r>
    </w:p>
    <w:p w14:paraId="0ECC3A8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Вопреки ожиданиям, на пыльном экране Игорю открылась унылая картина: машина была безнадежно загружена, нечего было и думать запустить даже самую безобидную программку. Мало того, какой-то наглец, сидящий, как видно, в машинном зале, занял все пространство на его личном магнитном диске, чего никогда себе не позволит даже самый разнузданный оператор.</w:t>
      </w:r>
    </w:p>
    <w:p w14:paraId="4BED258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гневе путая клавиши, Игорь послал ему сообщение: «Отдай диск», но ответом было лишь презрительное молчание. Ну, хорошо же. Игорь поднялся со стула, сказал Марине: «Я сейчас»</w:t>
      </w:r>
      <w:r w:rsidRPr="00E032A2">
        <w:rPr>
          <w:rFonts w:ascii="Verdana" w:hAnsi="Verdana"/>
          <w:color w:val="000000"/>
          <w:sz w:val="20"/>
        </w:rPr>
        <w:t> </w:t>
      </w:r>
      <w:r w:rsidRPr="00E032A2">
        <w:rPr>
          <w:rFonts w:ascii="Verdana" w:hAnsi="Verdana"/>
          <w:color w:val="000000"/>
          <w:sz w:val="20"/>
          <w:lang w:val="ru-RU"/>
        </w:rPr>
        <w:t>— и уже направился было к двери, как вдруг терминал тихонько пискнул и на экране появилось послание из машинного зала: «Не ходи». Игорь усмехнулся. Печенкой чувствует, паршивец, что близится расплата. Но пару отеческих сказать ему все-таки надо, заодно проверить междугороднюю связь...</w:t>
      </w:r>
    </w:p>
    <w:p w14:paraId="63C49A0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длинном сумеречном коридоре стояла гулкая тишина. Растения на подоконниках смиренно кивали свежим порывам утреннего сквозняка. Игорь свернул на лестницу и стал подниматься на третий этаж. В этот момент ему показалось, что впереди мелькнула какая-то тень, послышались легкие шаги и тихий плеск. На площадке второго этажа он остановился, потому что всю лестничную клетку занимала обширная лужа. Посреди нее стояла старуха уборщица и, стараясь не глядеть на Игоря, усердно работала шваброй. В полумраке она казалась горбатой и ужасно древней, Игорь никогда раньше ее не видел.</w:t>
      </w:r>
    </w:p>
    <w:p w14:paraId="085517E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Что же вы в темноте-то мучаетесь, можно ведь свет на лестнице включить!</w:t>
      </w:r>
      <w:r w:rsidRPr="00E032A2">
        <w:rPr>
          <w:rFonts w:ascii="Verdana" w:hAnsi="Verdana"/>
          <w:color w:val="000000"/>
          <w:sz w:val="20"/>
        </w:rPr>
        <w:t> </w:t>
      </w:r>
      <w:r w:rsidRPr="00E032A2">
        <w:rPr>
          <w:rFonts w:ascii="Verdana" w:hAnsi="Verdana"/>
          <w:color w:val="000000"/>
          <w:sz w:val="20"/>
          <w:lang w:val="ru-RU"/>
        </w:rPr>
        <w:t>— заботливо сказал он.</w:t>
      </w:r>
    </w:p>
    <w:p w14:paraId="4382658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Бабка зыркнула на него через плечо и пробормотала что-то вроде: «Я твово дела не касаюсь, и ты мово не касайся».</w:t>
      </w:r>
    </w:p>
    <w:p w14:paraId="7C7D2AB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смотрите,</w:t>
      </w:r>
      <w:r w:rsidRPr="00E032A2">
        <w:rPr>
          <w:rFonts w:ascii="Verdana" w:hAnsi="Verdana"/>
          <w:color w:val="000000"/>
          <w:sz w:val="20"/>
        </w:rPr>
        <w:t> </w:t>
      </w:r>
      <w:r w:rsidRPr="00E032A2">
        <w:rPr>
          <w:rFonts w:ascii="Verdana" w:hAnsi="Verdana"/>
          <w:color w:val="000000"/>
          <w:sz w:val="20"/>
          <w:lang w:val="ru-RU"/>
        </w:rPr>
        <w:t>— Игорь пожал плечами, считая, что проявил достаточно заботы и может продолжать путь.</w:t>
      </w:r>
      <w:r w:rsidRPr="00E032A2">
        <w:rPr>
          <w:rFonts w:ascii="Verdana" w:hAnsi="Verdana"/>
          <w:color w:val="000000"/>
          <w:sz w:val="20"/>
        </w:rPr>
        <w:t> </w:t>
      </w:r>
      <w:r w:rsidRPr="00E032A2">
        <w:rPr>
          <w:rFonts w:ascii="Verdana" w:hAnsi="Verdana"/>
          <w:color w:val="000000"/>
          <w:sz w:val="20"/>
          <w:lang w:val="ru-RU"/>
        </w:rPr>
        <w:t>— Как бы мне тут пройти?</w:t>
      </w:r>
    </w:p>
    <w:p w14:paraId="68DC2C9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никак!</w:t>
      </w:r>
      <w:r w:rsidRPr="00E032A2">
        <w:rPr>
          <w:rFonts w:ascii="Verdana" w:hAnsi="Verdana"/>
          <w:color w:val="000000"/>
          <w:sz w:val="20"/>
        </w:rPr>
        <w:t> </w:t>
      </w:r>
      <w:r w:rsidRPr="00E032A2">
        <w:rPr>
          <w:rFonts w:ascii="Verdana" w:hAnsi="Verdana"/>
          <w:color w:val="000000"/>
          <w:sz w:val="20"/>
          <w:lang w:val="ru-RU"/>
        </w:rPr>
        <w:t>— ответила бабка, не оборачиваясь.</w:t>
      </w:r>
      <w:r w:rsidRPr="00E032A2">
        <w:rPr>
          <w:rFonts w:ascii="Verdana" w:hAnsi="Verdana"/>
          <w:color w:val="000000"/>
          <w:sz w:val="20"/>
        </w:rPr>
        <w:t> </w:t>
      </w:r>
      <w:r w:rsidRPr="00E032A2">
        <w:rPr>
          <w:rFonts w:ascii="Verdana" w:hAnsi="Verdana"/>
          <w:color w:val="000000"/>
          <w:sz w:val="20"/>
          <w:lang w:val="ru-RU"/>
        </w:rPr>
        <w:t>— Домой иди, неча по конторе шататься. Работаете когда бог на душу положит... А на то есть время отведенное!</w:t>
      </w:r>
    </w:p>
    <w:p w14:paraId="61A821D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Вот ведьма. Ну, да что с ней говорить! Игорь ухватился за перила и вмиг перелез на следующий пролет. Столь решительных действий старушка явно не ожидала.</w:t>
      </w:r>
    </w:p>
    <w:p w14:paraId="0A26B4F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Куда ты?</w:t>
      </w:r>
      <w:r w:rsidRPr="00E032A2">
        <w:rPr>
          <w:rFonts w:ascii="Verdana" w:hAnsi="Verdana"/>
          <w:color w:val="000000"/>
          <w:sz w:val="20"/>
        </w:rPr>
        <w:t> </w:t>
      </w:r>
      <w:r w:rsidRPr="00E032A2">
        <w:rPr>
          <w:rFonts w:ascii="Verdana" w:hAnsi="Verdana"/>
          <w:color w:val="000000"/>
          <w:sz w:val="20"/>
          <w:lang w:val="ru-RU"/>
        </w:rPr>
        <w:t>— растерянно спросила она и, спохватившись, заголосила;</w:t>
      </w:r>
      <w:r w:rsidRPr="00E032A2">
        <w:rPr>
          <w:rFonts w:ascii="Verdana" w:hAnsi="Verdana"/>
          <w:color w:val="000000"/>
          <w:sz w:val="20"/>
        </w:rPr>
        <w:t> </w:t>
      </w:r>
      <w:r w:rsidRPr="00E032A2">
        <w:rPr>
          <w:rFonts w:ascii="Verdana" w:hAnsi="Verdana"/>
          <w:color w:val="000000"/>
          <w:sz w:val="20"/>
          <w:lang w:val="ru-RU"/>
        </w:rPr>
        <w:t>— А ну, стой! Стой, тебе говорят, алкемант треклятый!</w:t>
      </w:r>
    </w:p>
    <w:p w14:paraId="09F8E6E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он, даже не особенно торопясь, продолжал подниматься по лестнице.</w:t>
      </w:r>
    </w:p>
    <w:p w14:paraId="2CBF2C3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Видя, что его не остановить, старуха вдруг заложила в рот два пальца и так свистнула, что лужа на полу покрылась мелкой рябью.</w:t>
      </w:r>
    </w:p>
    <w:p w14:paraId="3D0F52C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Придя в себя, Игорь обнаружил, что стоит на площадке третьего этажа и держится за сердце. Чуть в гроб не загнала, шальная старушенция! Небось из собеса за хулиганство выгнали...</w:t>
      </w:r>
    </w:p>
    <w:p w14:paraId="0FE87E1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Немного отдышавшись, он вышел в коридор и отправился в машинный зал. К его удивлению, там никого не оказалось, машина в ожидании хоть какой-нибудь работы гоняла огоньки по индикаторной панели, диск был свободен от всего лишнего.</w:t>
      </w:r>
    </w:p>
    <w:p w14:paraId="653AA06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уже начал думать, что виноват, возможно, терминал, как вдруг за его спиной кто-то громко чихнул.</w:t>
      </w:r>
    </w:p>
    <w:p w14:paraId="1528A46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обернулся и увидел высокого мужчину в черном костюме и в шляпе. Встретившись с ним взглядом, тот зачем-то поспешно сунул руки в карманы и сейчас же, не удержавшись, снова чихнул, однако рук не вынул.</w:t>
      </w:r>
    </w:p>
    <w:p w14:paraId="5336D49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Извините,</w:t>
      </w:r>
      <w:r w:rsidRPr="00E032A2">
        <w:rPr>
          <w:rFonts w:ascii="Verdana" w:hAnsi="Verdana"/>
          <w:color w:val="000000"/>
          <w:sz w:val="20"/>
        </w:rPr>
        <w:t> </w:t>
      </w:r>
      <w:r w:rsidRPr="00E032A2">
        <w:rPr>
          <w:rFonts w:ascii="Verdana" w:hAnsi="Verdana"/>
          <w:color w:val="000000"/>
          <w:sz w:val="20"/>
          <w:lang w:val="ru-RU"/>
        </w:rPr>
        <w:t>— сказал он чуть простуженным, но приятным баритоном,</w:t>
      </w:r>
      <w:r w:rsidRPr="00E032A2">
        <w:rPr>
          <w:rFonts w:ascii="Verdana" w:hAnsi="Verdana"/>
          <w:color w:val="000000"/>
          <w:sz w:val="20"/>
        </w:rPr>
        <w:t> </w:t>
      </w:r>
      <w:r w:rsidRPr="00E032A2">
        <w:rPr>
          <w:rFonts w:ascii="Verdana" w:hAnsi="Verdana"/>
          <w:color w:val="000000"/>
          <w:sz w:val="20"/>
          <w:lang w:val="ru-RU"/>
        </w:rPr>
        <w:t>— здесь такой сквозняк...</w:t>
      </w:r>
    </w:p>
    <w:p w14:paraId="7987476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Это кондиционеры,</w:t>
      </w:r>
      <w:r w:rsidRPr="00E032A2">
        <w:rPr>
          <w:rFonts w:ascii="Verdana" w:hAnsi="Verdana"/>
          <w:color w:val="000000"/>
          <w:sz w:val="20"/>
        </w:rPr>
        <w:t> </w:t>
      </w:r>
      <w:r w:rsidRPr="00E032A2">
        <w:rPr>
          <w:rFonts w:ascii="Verdana" w:hAnsi="Verdana"/>
          <w:color w:val="000000"/>
          <w:sz w:val="20"/>
          <w:lang w:val="ru-RU"/>
        </w:rPr>
        <w:t>— ответил Игорь,</w:t>
      </w:r>
      <w:r w:rsidRPr="00E032A2">
        <w:rPr>
          <w:rFonts w:ascii="Verdana" w:hAnsi="Verdana"/>
          <w:color w:val="000000"/>
          <w:sz w:val="20"/>
        </w:rPr>
        <w:t> </w:t>
      </w:r>
      <w:r w:rsidRPr="00E032A2">
        <w:rPr>
          <w:rFonts w:ascii="Verdana" w:hAnsi="Verdana"/>
          <w:color w:val="000000"/>
          <w:sz w:val="20"/>
          <w:lang w:val="ru-RU"/>
        </w:rPr>
        <w:t>— для охлаждения. А вы здесь давно?</w:t>
      </w:r>
    </w:p>
    <w:p w14:paraId="55CC09D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Я? М-м...</w:t>
      </w:r>
      <w:r w:rsidRPr="00E032A2">
        <w:rPr>
          <w:rFonts w:ascii="Verdana" w:hAnsi="Verdana"/>
          <w:color w:val="000000"/>
          <w:sz w:val="20"/>
        </w:rPr>
        <w:t> </w:t>
      </w:r>
      <w:r w:rsidRPr="00E032A2">
        <w:rPr>
          <w:rFonts w:ascii="Verdana" w:hAnsi="Verdana"/>
          <w:color w:val="000000"/>
          <w:sz w:val="20"/>
          <w:lang w:val="ru-RU"/>
        </w:rPr>
        <w:t>— Он поморщился. Видно было, что ему очень неприятно врать.</w:t>
      </w:r>
      <w:r w:rsidRPr="00E032A2">
        <w:rPr>
          <w:rFonts w:ascii="Verdana" w:hAnsi="Verdana"/>
          <w:color w:val="000000"/>
          <w:sz w:val="20"/>
        </w:rPr>
        <w:t> </w:t>
      </w:r>
      <w:r w:rsidRPr="00E032A2">
        <w:rPr>
          <w:rFonts w:ascii="Verdana" w:hAnsi="Verdana"/>
          <w:color w:val="000000"/>
          <w:sz w:val="20"/>
          <w:lang w:val="ru-RU"/>
        </w:rPr>
        <w:t>— Нет, я только что... Шел в комнату, попал в другую... Не скажете, где здесь Щукина кабинет?</w:t>
      </w:r>
    </w:p>
    <w:p w14:paraId="0FA391C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Налево по коридору. Третья дверь.</w:t>
      </w:r>
    </w:p>
    <w:p w14:paraId="111CF42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То, что он знает Щукина, немного успокоило Игоря.</w:t>
      </w:r>
    </w:p>
    <w:p w14:paraId="1ECF937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Чудак какой-то. И наряд шутовской, особенно эта шляпа... Ну, прямо шпион! Неужели вот так и выглядит предотвратитель? Да нет, просто, наверное, приезжий...</w:t>
      </w:r>
    </w:p>
    <w:p w14:paraId="1C58725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 Щукину откуда только не едут.</w:t>
      </w:r>
    </w:p>
    <w:p w14:paraId="0827BCC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Странный гражданин между тем, не вынимая рук из карманов, раскланивался.</w:t>
      </w:r>
    </w:p>
    <w:p w14:paraId="77825FE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Огромное вам спасибо! Весьма рад был побеседовать. Сразу видно специалиста...</w:t>
      </w:r>
    </w:p>
    <w:p w14:paraId="5FA62EE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подошел к двери и, открыв ее, обернулся.</w:t>
      </w:r>
    </w:p>
    <w:p w14:paraId="05625C3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Кстати! Мне, может быть, в скором времени понадобится консультация по некоторым вопросам, находящимся в вашей компетенции. Не согласитесь ли вы...</w:t>
      </w:r>
    </w:p>
    <w:p w14:paraId="29786CF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не договорил и, проследив за взглядом Игоря, посмотрел на свою руку. Сразу же вслед за этим дверь захлопнулась, и Игорь остался один. Некоторое время ему никак не удавалось справиться с дрожью в ногах, наконец, немного овладев собой, он приблизился к двери. На краске возле дверной ручки хорошо были видны свежие царапины, оставленные страшными когтями незнакомца...</w:t>
      </w:r>
    </w:p>
    <w:p w14:paraId="0BF9286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«Господи!</w:t>
      </w:r>
      <w:r w:rsidRPr="00E032A2">
        <w:rPr>
          <w:rFonts w:ascii="Verdana" w:hAnsi="Verdana"/>
          <w:color w:val="000000"/>
          <w:sz w:val="20"/>
        </w:rPr>
        <w:t> </w:t>
      </w:r>
      <w:r w:rsidRPr="00E032A2">
        <w:rPr>
          <w:rFonts w:ascii="Verdana" w:hAnsi="Verdana"/>
          <w:color w:val="000000"/>
          <w:sz w:val="20"/>
          <w:lang w:val="ru-RU"/>
        </w:rPr>
        <w:t>— с тоской подумал Игорь.</w:t>
      </w:r>
      <w:r w:rsidRPr="00E032A2">
        <w:rPr>
          <w:rFonts w:ascii="Verdana" w:hAnsi="Verdana"/>
          <w:color w:val="000000"/>
          <w:sz w:val="20"/>
        </w:rPr>
        <w:t> </w:t>
      </w:r>
      <w:r w:rsidRPr="00E032A2">
        <w:rPr>
          <w:rFonts w:ascii="Verdana" w:hAnsi="Verdana"/>
          <w:color w:val="000000"/>
          <w:sz w:val="20"/>
          <w:lang w:val="ru-RU"/>
        </w:rPr>
        <w:t>— Это же не люди! Это жуть какая-то, нечистая сила! И старуха на лестнице... Наверняка она заодно с этим чудовищем.</w:t>
      </w:r>
      <w:r w:rsidRPr="00E032A2">
        <w:rPr>
          <w:rFonts w:ascii="Verdana" w:hAnsi="Verdana"/>
          <w:color w:val="000000"/>
          <w:sz w:val="20"/>
        </w:rPr>
        <w:t> </w:t>
      </w:r>
      <w:r w:rsidRPr="00E032A2">
        <w:rPr>
          <w:rFonts w:ascii="Verdana" w:hAnsi="Verdana"/>
          <w:color w:val="000000"/>
          <w:sz w:val="20"/>
          <w:lang w:val="ru-RU"/>
        </w:rPr>
        <w:t>— Он содрогнулся, снова представив только что виденную картину.</w:t>
      </w:r>
      <w:r w:rsidRPr="00E032A2">
        <w:rPr>
          <w:rFonts w:ascii="Verdana" w:hAnsi="Verdana"/>
          <w:color w:val="000000"/>
          <w:sz w:val="20"/>
        </w:rPr>
        <w:t> </w:t>
      </w:r>
      <w:r w:rsidRPr="00E032A2">
        <w:rPr>
          <w:rFonts w:ascii="Verdana" w:hAnsi="Verdana"/>
          <w:color w:val="000000"/>
          <w:sz w:val="20"/>
          <w:lang w:val="ru-RU"/>
        </w:rPr>
        <w:t>— Ох! Да что же это я тут стою? Марина ведь там одна!» Он рванул дверь и, выскочив в коридор, сломя голову бросился назад в свою комнату. На лестнице никого уже не было, только лужа слабо поблескивала в свете разгоравшегося утра.</w:t>
      </w:r>
    </w:p>
    <w:p w14:paraId="708FEE1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Однако комната тоже оказалась пуста. Игорь ворвался в нее и остановился на пороге, растерянно озираясь по сторонам. Неужели опоздал? Неужели Марина уже попала в лапы этого монстра? Что же теперь делать?</w:t>
      </w:r>
    </w:p>
    <w:p w14:paraId="5CAE50D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подошел к терминалу и вдруг заметил выглядывающий из-под клавиатуры уголок листка. Игорь взял его и развернул, на листке неуверенным детским почерком было написано: «Здесь ничего не выйдет. Чудесный Механизм под их надзором. Мне придется отсидеться некоторое время в укромном месте. Постарайся быть весь вечер дома. М.».</w:t>
      </w:r>
    </w:p>
    <w:p w14:paraId="2660D3A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перечитал записку еще раз и спрятал ее в карман. Что ж, по крайней мере Марина не попала в ловушку и вечером, наверное, снова будет у него. А до тех пор? Интересно, что такое «укромное место»?</w:t>
      </w:r>
    </w:p>
    <w:p w14:paraId="6BA55FD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Пожалуй, надо сходить домой, вдруг она там?</w:t>
      </w:r>
    </w:p>
    <w:p w14:paraId="425A028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Марины не оказалось и там. Игорь, бежавший почти всю дорогу до дома, устало опустился в кресло, чтобы отдышаться. Невероятные события этой ночи кружились в его голове какой-то бесконечной каруселью. Он вспоминал их, одно за другим, снова и снова, пока глаза не стали сами собой закрываться, голова отяжелела, опустилась на грудь и им, наконец, овладела сладкая утренняя дрема...</w:t>
      </w:r>
    </w:p>
    <w:p w14:paraId="1220165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7406CA6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...Новая тайна открылась вдруг мудрецам, населявшим долину. Они создали новый мир, нигде не пересекающийся с миром уже существующим, и назвали его Светлым, и удалились в него навеки.</w:t>
      </w:r>
    </w:p>
    <w:p w14:paraId="438F720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Они искали покоя и отдыха и нашли его, ибо Светлый мир был абсолютно пуст. Тогда, рассеявшись в нем, они наполнили его лесами и горами, реками и морями, каждый по своей прихоти, и уединились в своих излюбленных местах семьями и поодиночке...</w:t>
      </w:r>
    </w:p>
    <w:p w14:paraId="7115B78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692E991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Будильник зазвенел прямо над ухом. Игорь вздрогнул и открыл глаза. Сначала он очень удивился, обнаружив себя не в постели, а в кресле и вдобавок совершенно одетым. Затем его мысли занял только что виденный сон, и даже не виденный, а всего лишь слышанный, потому что в памяти остался только голос, нараспев рассказывающий какую-то диковинную историю. Вернее, продолжение диковинной истории, потому что начало ее Игорь слышал когда-то раньше, кажется, в другом сне... И вместе с тем его не покидало ощущение, что сны эти должны быть как-то связаны с Мариной.</w:t>
      </w:r>
    </w:p>
    <w:p w14:paraId="3BB4330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Марина! Что с ней? Где она сейчас? Ничего не известно. Игорь поднялся и подошел к окну. Он долго задумчиво глядел на улицу, по которой торопились на работу прохожие. Оставалась одна надежда на вечер.</w:t>
      </w:r>
    </w:p>
    <w:p w14:paraId="0B15FF9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Марина еще должна у него появиться...</w:t>
      </w:r>
    </w:p>
    <w:p w14:paraId="65FBF7B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Придя на работу, Игорь узнал, что руководитель проекта Эдуард Леонидович Щукин собирает всю группу на совещание. Когда операторы, лаборанты, инженеры и программисты собрались в тесном, забитом книгами и бумагами кабинете начальника, тот снял все три телефонные трубки с аппаратов у себя на столе и заговорил:</w:t>
      </w:r>
    </w:p>
    <w:p w14:paraId="0E5BCF0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так, ребятки. Имею вам сообщить, что работа наша переходит в новую стадию. Мы приступаем к опытной эксплуатации системы. А посему велю: никого из посторонних к работе с системой не допускать; выдачу любой информации заказчикам, распечатку текстов и магнитные записи производить только с моего личного разрешения. Ответственным за режим эксплуатации назначается товарищ Буканов. Вопросы?</w:t>
      </w:r>
    </w:p>
    <w:p w14:paraId="7320F57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что это вдруг такие строгости?</w:t>
      </w:r>
      <w:r w:rsidRPr="00E032A2">
        <w:rPr>
          <w:rFonts w:ascii="Verdana" w:hAnsi="Verdana"/>
          <w:color w:val="000000"/>
          <w:sz w:val="20"/>
        </w:rPr>
        <w:t> </w:t>
      </w:r>
      <w:r w:rsidRPr="00E032A2">
        <w:rPr>
          <w:rFonts w:ascii="Verdana" w:hAnsi="Verdana"/>
          <w:color w:val="000000"/>
          <w:sz w:val="20"/>
          <w:lang w:val="ru-RU"/>
        </w:rPr>
        <w:t>— спросил один из инженеров.</w:t>
      </w:r>
    </w:p>
    <w:p w14:paraId="52758E2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Щукин указал пальцем в потолок.</w:t>
      </w:r>
    </w:p>
    <w:p w14:paraId="02DA4EF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Есть указание. Подписан контракт с четырьмя фирмами. Теперь малейшее нарушение с нашей стороны, и они нас разденут до мяса, ясно? Учитесь торговать! Еще вопросы? Нет вопросов? Тогда по местам, гвардейцы!</w:t>
      </w:r>
    </w:p>
    <w:p w14:paraId="0C13744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Все разбрелись по своим комнатам.</w:t>
      </w:r>
    </w:p>
    <w:p w14:paraId="6160A3E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«Что это,</w:t>
      </w:r>
      <w:r w:rsidRPr="00E032A2">
        <w:rPr>
          <w:rFonts w:ascii="Verdana" w:hAnsi="Verdana"/>
          <w:color w:val="000000"/>
          <w:sz w:val="20"/>
        </w:rPr>
        <w:t> </w:t>
      </w:r>
      <w:r w:rsidRPr="00E032A2">
        <w:rPr>
          <w:rFonts w:ascii="Verdana" w:hAnsi="Verdana"/>
          <w:color w:val="000000"/>
          <w:sz w:val="20"/>
          <w:lang w:val="ru-RU"/>
        </w:rPr>
        <w:t>— думал Игорь, усаживаясь за терминал,</w:t>
      </w:r>
      <w:r w:rsidRPr="00E032A2">
        <w:rPr>
          <w:rFonts w:ascii="Verdana" w:hAnsi="Verdana"/>
          <w:color w:val="000000"/>
          <w:sz w:val="20"/>
        </w:rPr>
        <w:t> </w:t>
      </w:r>
      <w:r w:rsidRPr="00E032A2">
        <w:rPr>
          <w:rFonts w:ascii="Verdana" w:hAnsi="Verdana"/>
          <w:color w:val="000000"/>
          <w:sz w:val="20"/>
          <w:lang w:val="ru-RU"/>
        </w:rPr>
        <w:t>— простое совпадение? Почему Щукин именно сегодня запретил работать с системой?»</w:t>
      </w:r>
    </w:p>
    <w:p w14:paraId="537BE8A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По-моему, контракт здесь ни при чем,</w:t>
      </w:r>
      <w:r w:rsidRPr="00E032A2">
        <w:rPr>
          <w:rFonts w:ascii="Verdana" w:hAnsi="Verdana"/>
          <w:color w:val="000000"/>
          <w:sz w:val="20"/>
        </w:rPr>
        <w:t> </w:t>
      </w:r>
      <w:r w:rsidRPr="00E032A2">
        <w:rPr>
          <w:rFonts w:ascii="Verdana" w:hAnsi="Verdana"/>
          <w:color w:val="000000"/>
          <w:sz w:val="20"/>
          <w:lang w:val="ru-RU"/>
        </w:rPr>
        <w:t>— неожиданно сказал сидевший за соседним столом Славик,</w:t>
      </w:r>
      <w:r w:rsidRPr="00E032A2">
        <w:rPr>
          <w:rFonts w:ascii="Verdana" w:hAnsi="Verdana"/>
          <w:color w:val="000000"/>
          <w:sz w:val="20"/>
        </w:rPr>
        <w:t> </w:t>
      </w:r>
      <w:r w:rsidRPr="00E032A2">
        <w:rPr>
          <w:rFonts w:ascii="Verdana" w:hAnsi="Verdana"/>
          <w:color w:val="000000"/>
          <w:sz w:val="20"/>
          <w:lang w:val="ru-RU"/>
        </w:rPr>
        <w:t>— просто он взъелся на меня за то, что я распечатал «Энциклопедию фантастики» Шалиндейла. Но как же ее можно было не напечатать? На кой черт тогда вообще нужна эта библиотечная система?</w:t>
      </w:r>
    </w:p>
    <w:p w14:paraId="5398941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 это он не из-за тебя,</w:t>
      </w:r>
      <w:r w:rsidRPr="00E032A2">
        <w:rPr>
          <w:rFonts w:ascii="Verdana" w:hAnsi="Verdana"/>
          <w:color w:val="000000"/>
          <w:sz w:val="20"/>
        </w:rPr>
        <w:t> </w:t>
      </w:r>
      <w:r w:rsidRPr="00E032A2">
        <w:rPr>
          <w:rFonts w:ascii="Verdana" w:hAnsi="Verdana"/>
          <w:color w:val="000000"/>
          <w:sz w:val="20"/>
          <w:lang w:val="ru-RU"/>
        </w:rPr>
        <w:t>— сказал лаборант Серега,</w:t>
      </w:r>
      <w:r w:rsidRPr="00E032A2">
        <w:rPr>
          <w:rFonts w:ascii="Verdana" w:hAnsi="Verdana"/>
          <w:color w:val="000000"/>
          <w:sz w:val="20"/>
        </w:rPr>
        <w:t> </w:t>
      </w:r>
      <w:r w:rsidRPr="00E032A2">
        <w:rPr>
          <w:rFonts w:ascii="Verdana" w:hAnsi="Verdana"/>
          <w:color w:val="000000"/>
          <w:sz w:val="20"/>
          <w:lang w:val="ru-RU"/>
        </w:rPr>
        <w:t>— это из-за мужика, который вчера вечером приходил.</w:t>
      </w:r>
    </w:p>
    <w:p w14:paraId="1F757518"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черном-то?</w:t>
      </w:r>
      <w:r w:rsidRPr="00E032A2">
        <w:rPr>
          <w:rFonts w:ascii="Verdana" w:hAnsi="Verdana"/>
          <w:color w:val="000000"/>
          <w:sz w:val="20"/>
        </w:rPr>
        <w:t> </w:t>
      </w:r>
      <w:r w:rsidRPr="00E032A2">
        <w:rPr>
          <w:rFonts w:ascii="Verdana" w:hAnsi="Verdana"/>
          <w:color w:val="000000"/>
          <w:sz w:val="20"/>
          <w:lang w:val="ru-RU"/>
        </w:rPr>
        <w:t>— подхватил Славик.</w:t>
      </w:r>
      <w:r w:rsidRPr="00E032A2">
        <w:rPr>
          <w:rFonts w:ascii="Verdana" w:hAnsi="Verdana"/>
          <w:color w:val="000000"/>
          <w:sz w:val="20"/>
        </w:rPr>
        <w:t> </w:t>
      </w:r>
      <w:r w:rsidRPr="00E032A2">
        <w:rPr>
          <w:rFonts w:ascii="Verdana" w:hAnsi="Verdana"/>
          <w:color w:val="000000"/>
          <w:sz w:val="20"/>
          <w:lang w:val="ru-RU"/>
        </w:rPr>
        <w:t>— Я его тоже видел. Чудик какой-то, в такую жару</w:t>
      </w:r>
      <w:r w:rsidRPr="00E032A2">
        <w:rPr>
          <w:rFonts w:ascii="Verdana" w:hAnsi="Verdana"/>
          <w:color w:val="000000"/>
          <w:sz w:val="20"/>
        </w:rPr>
        <w:t> </w:t>
      </w:r>
      <w:r w:rsidRPr="00E032A2">
        <w:rPr>
          <w:rFonts w:ascii="Verdana" w:hAnsi="Verdana"/>
          <w:color w:val="000000"/>
          <w:sz w:val="20"/>
          <w:lang w:val="ru-RU"/>
        </w:rPr>
        <w:t>— в перчатках и в шляпе!</w:t>
      </w:r>
    </w:p>
    <w:p w14:paraId="7819EB8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перчатках?</w:t>
      </w:r>
      <w:r w:rsidRPr="00E032A2">
        <w:rPr>
          <w:rFonts w:ascii="Verdana" w:hAnsi="Verdana"/>
          <w:color w:val="000000"/>
          <w:sz w:val="20"/>
        </w:rPr>
        <w:t> </w:t>
      </w:r>
      <w:r w:rsidRPr="00E032A2">
        <w:rPr>
          <w:rFonts w:ascii="Verdana" w:hAnsi="Verdana"/>
          <w:color w:val="000000"/>
          <w:sz w:val="20"/>
          <w:lang w:val="ru-RU"/>
        </w:rPr>
        <w:t>— переспросил Игорь. По его спине пробежал холодок.</w:t>
      </w:r>
    </w:p>
    <w:p w14:paraId="156DF47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да. Теплые черные перчатки и здоровенная шляпа. Зачем она ему?</w:t>
      </w:r>
    </w:p>
    <w:p w14:paraId="364818E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Склонившийся над столом и молчавший до сих пор Коля вдруг усмехнулся странно и произнес:</w:t>
      </w:r>
    </w:p>
    <w:p w14:paraId="06F10F9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Без шляпы этому типу нельзя.</w:t>
      </w:r>
    </w:p>
    <w:p w14:paraId="68EF14D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ты его знаешь?</w:t>
      </w:r>
    </w:p>
    <w:p w14:paraId="36FFCD9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он еще вчера утром приходил, а я как раз сидел у Эдика в кабинете. Заказчиком нашим будет, опытным эксплуататором, так сказать. Зовут его Бермудский Лев Бенедиктович, мужик он вроде умный, веселый, но рассеянный. Он когда с Эдиком прощался, по рассеянности шляпу этак небрежно приподнял. Знаете что у него под шляпой?</w:t>
      </w:r>
    </w:p>
    <w:p w14:paraId="0E7F880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Микропроцессор,</w:t>
      </w:r>
      <w:r w:rsidRPr="00E032A2">
        <w:rPr>
          <w:rFonts w:ascii="Verdana" w:hAnsi="Verdana"/>
          <w:color w:val="000000"/>
          <w:sz w:val="20"/>
        </w:rPr>
        <w:t> </w:t>
      </w:r>
      <w:r w:rsidRPr="00E032A2">
        <w:rPr>
          <w:rFonts w:ascii="Verdana" w:hAnsi="Verdana"/>
          <w:color w:val="000000"/>
          <w:sz w:val="20"/>
          <w:lang w:val="ru-RU"/>
        </w:rPr>
        <w:t>— сказал Игорь, но голос его дрогнул.</w:t>
      </w:r>
    </w:p>
    <w:p w14:paraId="4D93454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Лысина,</w:t>
      </w:r>
      <w:r w:rsidRPr="00E032A2">
        <w:rPr>
          <w:rFonts w:ascii="Verdana" w:hAnsi="Verdana"/>
          <w:color w:val="000000"/>
          <w:sz w:val="20"/>
        </w:rPr>
        <w:t> </w:t>
      </w:r>
      <w:r w:rsidRPr="00E032A2">
        <w:rPr>
          <w:rFonts w:ascii="Verdana" w:hAnsi="Verdana"/>
          <w:color w:val="000000"/>
          <w:sz w:val="20"/>
          <w:lang w:val="ru-RU"/>
        </w:rPr>
        <w:t>— хмыкнул Серега.</w:t>
      </w:r>
    </w:p>
    <w:p w14:paraId="25D54D2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Нет,</w:t>
      </w:r>
      <w:r w:rsidRPr="00E032A2">
        <w:rPr>
          <w:rFonts w:ascii="Verdana" w:hAnsi="Verdana"/>
          <w:color w:val="000000"/>
          <w:sz w:val="20"/>
        </w:rPr>
        <w:t> </w:t>
      </w:r>
      <w:r w:rsidRPr="00E032A2">
        <w:rPr>
          <w:rFonts w:ascii="Verdana" w:hAnsi="Verdana"/>
          <w:color w:val="000000"/>
          <w:sz w:val="20"/>
          <w:lang w:val="ru-RU"/>
        </w:rPr>
        <w:t>— Коля покачал головой.</w:t>
      </w:r>
      <w:r w:rsidRPr="00E032A2">
        <w:rPr>
          <w:rFonts w:ascii="Verdana" w:hAnsi="Verdana"/>
          <w:color w:val="000000"/>
          <w:sz w:val="20"/>
        </w:rPr>
        <w:t> </w:t>
      </w:r>
      <w:r w:rsidRPr="00E032A2">
        <w:rPr>
          <w:rFonts w:ascii="Verdana" w:hAnsi="Verdana"/>
          <w:color w:val="000000"/>
          <w:sz w:val="20"/>
          <w:lang w:val="ru-RU"/>
        </w:rPr>
        <w:t>— Рога.</w:t>
      </w:r>
    </w:p>
    <w:p w14:paraId="02FD5F8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Это ты... иронизируешь?</w:t>
      </w:r>
      <w:r w:rsidRPr="00E032A2">
        <w:rPr>
          <w:rFonts w:ascii="Verdana" w:hAnsi="Verdana"/>
          <w:color w:val="000000"/>
          <w:sz w:val="20"/>
        </w:rPr>
        <w:t> </w:t>
      </w:r>
      <w:r w:rsidRPr="00E032A2">
        <w:rPr>
          <w:rFonts w:ascii="Verdana" w:hAnsi="Verdana"/>
          <w:color w:val="000000"/>
          <w:sz w:val="20"/>
          <w:lang w:val="ru-RU"/>
        </w:rPr>
        <w:t>— спросил Славик.</w:t>
      </w:r>
    </w:p>
    <w:p w14:paraId="4D479FA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Почему же? Как говорится, чтоб я сдох.</w:t>
      </w:r>
    </w:p>
    <w:p w14:paraId="4FC3C38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и как ты к этому отнесся?</w:t>
      </w:r>
    </w:p>
    <w:p w14:paraId="2431BD7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мне что? Это Эдькин знакомый, а не мой, пусть хоть огнем дышит.</w:t>
      </w:r>
    </w:p>
    <w:p w14:paraId="233E050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кроме шуток,</w:t>
      </w:r>
      <w:r w:rsidRPr="00E032A2">
        <w:rPr>
          <w:rFonts w:ascii="Verdana" w:hAnsi="Verdana"/>
          <w:color w:val="000000"/>
          <w:sz w:val="20"/>
        </w:rPr>
        <w:t> </w:t>
      </w:r>
      <w:r w:rsidRPr="00E032A2">
        <w:rPr>
          <w:rFonts w:ascii="Verdana" w:hAnsi="Verdana"/>
          <w:color w:val="000000"/>
          <w:sz w:val="20"/>
          <w:lang w:val="ru-RU"/>
        </w:rPr>
        <w:t>— заволновался Игорь,</w:t>
      </w:r>
      <w:r w:rsidRPr="00E032A2">
        <w:rPr>
          <w:rFonts w:ascii="Verdana" w:hAnsi="Verdana"/>
          <w:color w:val="000000"/>
          <w:sz w:val="20"/>
        </w:rPr>
        <w:t> </w:t>
      </w:r>
      <w:r w:rsidRPr="00E032A2">
        <w:rPr>
          <w:rFonts w:ascii="Verdana" w:hAnsi="Verdana"/>
          <w:color w:val="000000"/>
          <w:sz w:val="20"/>
          <w:lang w:val="ru-RU"/>
        </w:rPr>
        <w:t>— ты можешь рассказать, как это было?</w:t>
      </w:r>
    </w:p>
    <w:p w14:paraId="1D548B8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Кроме шуток</w:t>
      </w:r>
      <w:r w:rsidRPr="00E032A2">
        <w:rPr>
          <w:rFonts w:ascii="Verdana" w:hAnsi="Verdana"/>
          <w:color w:val="000000"/>
          <w:sz w:val="20"/>
        </w:rPr>
        <w:t> </w:t>
      </w:r>
      <w:r w:rsidRPr="00E032A2">
        <w:rPr>
          <w:rFonts w:ascii="Verdana" w:hAnsi="Verdana"/>
          <w:color w:val="000000"/>
          <w:sz w:val="20"/>
          <w:lang w:val="ru-RU"/>
        </w:rPr>
        <w:t>— пожалуйста. Сейчас я думаю, что мне это просто показалось или волосы у него дыбом, мало ли что? Ну а тогда, признаюсь, слегка обалдел. Однако смотрю</w:t>
      </w:r>
      <w:r w:rsidRPr="00E032A2">
        <w:rPr>
          <w:rFonts w:ascii="Verdana" w:hAnsi="Verdana"/>
          <w:color w:val="000000"/>
          <w:sz w:val="20"/>
        </w:rPr>
        <w:t> </w:t>
      </w:r>
      <w:r w:rsidRPr="00E032A2">
        <w:rPr>
          <w:rFonts w:ascii="Verdana" w:hAnsi="Verdana"/>
          <w:color w:val="000000"/>
          <w:sz w:val="20"/>
          <w:lang w:val="ru-RU"/>
        </w:rPr>
        <w:t>— Эдик ничего, ну и я ничего, молчу. А что прикажете делать? Молитвы читать я не собираюсь, да и не знаю ни одной, а вилами его уязвлять, простите, воспитание не позволяет...</w:t>
      </w:r>
    </w:p>
    <w:p w14:paraId="4F78AE2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М-м... да-а...</w:t>
      </w:r>
      <w:r w:rsidRPr="00E032A2">
        <w:rPr>
          <w:rFonts w:ascii="Verdana" w:hAnsi="Verdana"/>
          <w:color w:val="000000"/>
          <w:sz w:val="20"/>
        </w:rPr>
        <w:t> </w:t>
      </w:r>
      <w:r w:rsidRPr="00E032A2">
        <w:rPr>
          <w:rFonts w:ascii="Verdana" w:hAnsi="Verdana"/>
          <w:color w:val="000000"/>
          <w:sz w:val="20"/>
          <w:lang w:val="ru-RU"/>
        </w:rPr>
        <w:t>— задумчиво протянул Славик, и на этом разговор угас.</w:t>
      </w:r>
    </w:p>
    <w:p w14:paraId="63BDE34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Игорю очень хотелось поделиться с кем-нибудь, рассказать о своих ночных приключениях, но, во-первых, он понимал, что никто ему не поверит, а во-вторых, ему то и дело вспоминался Леха. Не настоящий, а тот</w:t>
      </w:r>
      <w:r w:rsidRPr="00E032A2">
        <w:rPr>
          <w:rFonts w:ascii="Verdana" w:hAnsi="Verdana"/>
          <w:color w:val="000000"/>
          <w:sz w:val="20"/>
        </w:rPr>
        <w:t> </w:t>
      </w:r>
      <w:r w:rsidRPr="00E032A2">
        <w:rPr>
          <w:rFonts w:ascii="Verdana" w:hAnsi="Verdana"/>
          <w:color w:val="000000"/>
          <w:sz w:val="20"/>
          <w:lang w:val="ru-RU"/>
        </w:rPr>
        <w:t>— который приходил за «лампой накаливания».</w:t>
      </w:r>
    </w:p>
    <w:p w14:paraId="06C54E8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«Кому рассказать?</w:t>
      </w:r>
      <w:r w:rsidRPr="00E032A2">
        <w:rPr>
          <w:rFonts w:ascii="Verdana" w:hAnsi="Verdana"/>
          <w:color w:val="000000"/>
          <w:sz w:val="20"/>
        </w:rPr>
        <w:t> </w:t>
      </w:r>
      <w:r w:rsidRPr="00E032A2">
        <w:rPr>
          <w:rFonts w:ascii="Verdana" w:hAnsi="Verdana"/>
          <w:color w:val="000000"/>
          <w:sz w:val="20"/>
          <w:lang w:val="ru-RU"/>
        </w:rPr>
        <w:t>— с тоской думал Игорь.</w:t>
      </w:r>
      <w:r w:rsidRPr="00E032A2">
        <w:rPr>
          <w:rFonts w:ascii="Verdana" w:hAnsi="Verdana"/>
          <w:color w:val="000000"/>
          <w:sz w:val="20"/>
        </w:rPr>
        <w:t> </w:t>
      </w:r>
      <w:r w:rsidRPr="00E032A2">
        <w:rPr>
          <w:rFonts w:ascii="Verdana" w:hAnsi="Verdana"/>
          <w:color w:val="000000"/>
          <w:sz w:val="20"/>
          <w:lang w:val="ru-RU"/>
        </w:rPr>
        <w:t>— Тут, может, предотвратитель на предотвратителе сидит и предотвратителем погоняет...» Он тяжело вздохнул и уткнулся в бумаги...</w:t>
      </w:r>
    </w:p>
    <w:p w14:paraId="5A63215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частенько засиживался на работе допоздна, но в этот день у него не хватило сил отсидеть даже положенное время. Часов в пять он спустился в холл института, с задумчивым видом прошел мимо вахтера, но, оказавшись на улице, сейчас же бегом припустил домой.</w:t>
      </w:r>
    </w:p>
    <w:p w14:paraId="280296D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Марины еще не было. От нечего делать он хорошенько прибрался в комнате, состряпал из оставшихся в холодильнике продуктов ужин и сварил кофе, после чего сел на диван и стал ждать. Время тянулось необычайно медленно. Несколько раз он вскакивал, подходил к двери и, открыв ее, выглядывал в коридор, но это ничего не дало. За окном сгущалась тьма, по небу ползли тяжелые тучи, где-то вдалеке громыхнуло, неуверенно закапал дождь и скоро прекратился, но светлее не стало.</w:t>
      </w:r>
    </w:p>
    <w:p w14:paraId="0662861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включил фонарь над столом, снял с полки книгу и невидящим взглядом уставился на страницу. «Полиция, как всегда, опаздывает»,</w:t>
      </w:r>
      <w:r w:rsidRPr="00E032A2">
        <w:rPr>
          <w:rFonts w:ascii="Verdana" w:hAnsi="Verdana"/>
          <w:color w:val="000000"/>
          <w:sz w:val="20"/>
        </w:rPr>
        <w:t> </w:t>
      </w:r>
      <w:r w:rsidRPr="00E032A2">
        <w:rPr>
          <w:rFonts w:ascii="Verdana" w:hAnsi="Verdana"/>
          <w:color w:val="000000"/>
          <w:sz w:val="20"/>
          <w:lang w:val="ru-RU"/>
        </w:rPr>
        <w:t>— прочитал он раз десять.</w:t>
      </w:r>
    </w:p>
    <w:p w14:paraId="0CBEBFC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Полиция. Опаздывает. Как всегда. Как всегда. Нет, невозможно! Он отшвырнул книгу, и тут вдруг постучали в дверь.</w:t>
      </w:r>
    </w:p>
    <w:p w14:paraId="0CCF06B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вскочил и бросился открывать, но это была не Марина. В комнату, ухмыляясь чему-то своему, вошел Леха. Снова Леха. Как всегда. И, как всегда, вовремя.</w:t>
      </w:r>
    </w:p>
    <w:p w14:paraId="7D41456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w:t>
      </w:r>
      <w:r w:rsidRPr="00E032A2">
        <w:rPr>
          <w:rFonts w:ascii="Verdana" w:hAnsi="Verdana"/>
          <w:color w:val="000000"/>
          <w:sz w:val="20"/>
        </w:rPr>
        <w:t> </w:t>
      </w:r>
      <w:r w:rsidRPr="00E032A2">
        <w:rPr>
          <w:rFonts w:ascii="Verdana" w:hAnsi="Verdana"/>
          <w:color w:val="000000"/>
          <w:sz w:val="20"/>
          <w:lang w:val="ru-RU"/>
        </w:rPr>
        <w:t>— спросил Игорь и не стал закрывать дверь, чтобы Леха сам понял, что он ненадолго.</w:t>
      </w:r>
    </w:p>
    <w:p w14:paraId="4C10D06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че кислый?</w:t>
      </w:r>
      <w:r w:rsidRPr="00E032A2">
        <w:rPr>
          <w:rFonts w:ascii="Verdana" w:hAnsi="Verdana"/>
          <w:color w:val="000000"/>
          <w:sz w:val="20"/>
        </w:rPr>
        <w:t> </w:t>
      </w:r>
      <w:r w:rsidRPr="00E032A2">
        <w:rPr>
          <w:rFonts w:ascii="Verdana" w:hAnsi="Verdana"/>
          <w:color w:val="000000"/>
          <w:sz w:val="20"/>
          <w:lang w:val="ru-RU"/>
        </w:rPr>
        <w:t>— отозвался сосед, не желая ничего замечать. Он снял крышку с кофейника и, закатив глаза, вдыхал аромат.</w:t>
      </w:r>
      <w:r w:rsidRPr="00E032A2">
        <w:rPr>
          <w:rFonts w:ascii="Verdana" w:hAnsi="Verdana"/>
          <w:color w:val="000000"/>
          <w:sz w:val="20"/>
        </w:rPr>
        <w:t> </w:t>
      </w:r>
      <w:r w:rsidRPr="00E032A2">
        <w:rPr>
          <w:rFonts w:ascii="Verdana" w:hAnsi="Verdana"/>
          <w:color w:val="000000"/>
          <w:sz w:val="20"/>
          <w:lang w:val="ru-RU"/>
        </w:rPr>
        <w:t>— Гостей ждешь?</w:t>
      </w:r>
    </w:p>
    <w:p w14:paraId="3C187BB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Никого я не жду!</w:t>
      </w:r>
      <w:r w:rsidRPr="00E032A2">
        <w:rPr>
          <w:rFonts w:ascii="Verdana" w:hAnsi="Verdana"/>
          <w:color w:val="000000"/>
          <w:sz w:val="20"/>
        </w:rPr>
        <w:t> </w:t>
      </w:r>
      <w:r w:rsidRPr="00E032A2">
        <w:rPr>
          <w:rFonts w:ascii="Verdana" w:hAnsi="Verdana"/>
          <w:color w:val="000000"/>
          <w:sz w:val="20"/>
          <w:lang w:val="ru-RU"/>
        </w:rPr>
        <w:t>— буркнул Игорь.</w:t>
      </w:r>
      <w:r w:rsidRPr="00E032A2">
        <w:rPr>
          <w:rFonts w:ascii="Verdana" w:hAnsi="Verdana"/>
          <w:color w:val="000000"/>
          <w:sz w:val="20"/>
        </w:rPr>
        <w:t> </w:t>
      </w:r>
      <w:r w:rsidRPr="00E032A2">
        <w:rPr>
          <w:rFonts w:ascii="Verdana" w:hAnsi="Verdana"/>
          <w:color w:val="000000"/>
          <w:sz w:val="20"/>
          <w:lang w:val="ru-RU"/>
        </w:rPr>
        <w:t>— Делами занимаюсь.</w:t>
      </w:r>
    </w:p>
    <w:p w14:paraId="124E724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опасался, что Леха начнет выяснять, какими именно делами он занимается, по тот только еще раз ухмыльнулся и вдруг, понизив голос, спросил:</w:t>
      </w:r>
    </w:p>
    <w:p w14:paraId="66829EA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эта, что у тебя сегодня утром была, она кто вообще?</w:t>
      </w:r>
    </w:p>
    <w:p w14:paraId="3C0D417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тебе зачем?</w:t>
      </w:r>
    </w:p>
    <w:p w14:paraId="6396239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Ой, да брось ты! Что я, съем, что ли? Ну скажи просто: «моя»</w:t>
      </w:r>
      <w:r w:rsidRPr="00E032A2">
        <w:rPr>
          <w:rFonts w:ascii="Verdana" w:hAnsi="Verdana"/>
          <w:color w:val="000000"/>
          <w:sz w:val="20"/>
        </w:rPr>
        <w:t> </w:t>
      </w:r>
      <w:r w:rsidRPr="00E032A2">
        <w:rPr>
          <w:rFonts w:ascii="Verdana" w:hAnsi="Verdana"/>
          <w:color w:val="000000"/>
          <w:sz w:val="20"/>
          <w:lang w:val="ru-RU"/>
        </w:rPr>
        <w:t>— и все. И вопросов нет. Ну? Да?</w:t>
      </w:r>
    </w:p>
    <w:p w14:paraId="11DF2C4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Слушай, что ты привязался? Родственница она мне, понятно? Троюродная тетя из этого, как его...</w:t>
      </w:r>
    </w:p>
    <w:p w14:paraId="39B22E8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Ну?</w:t>
      </w:r>
      <w:r w:rsidRPr="00E032A2">
        <w:rPr>
          <w:rFonts w:ascii="Verdana" w:hAnsi="Verdana"/>
          <w:color w:val="000000"/>
          <w:sz w:val="20"/>
        </w:rPr>
        <w:t> </w:t>
      </w:r>
      <w:r w:rsidRPr="00E032A2">
        <w:rPr>
          <w:rFonts w:ascii="Verdana" w:hAnsi="Verdana"/>
          <w:color w:val="000000"/>
          <w:sz w:val="20"/>
          <w:lang w:val="ru-RU"/>
        </w:rPr>
        <w:t>— не унимался Леха.</w:t>
      </w:r>
      <w:r w:rsidRPr="00E032A2">
        <w:rPr>
          <w:rFonts w:ascii="Verdana" w:hAnsi="Verdana"/>
          <w:color w:val="000000"/>
          <w:sz w:val="20"/>
        </w:rPr>
        <w:t> </w:t>
      </w:r>
      <w:r w:rsidRPr="00E032A2">
        <w:rPr>
          <w:rFonts w:ascii="Verdana" w:hAnsi="Verdana"/>
          <w:color w:val="000000"/>
          <w:sz w:val="20"/>
          <w:lang w:val="ru-RU"/>
        </w:rPr>
        <w:t>— Откуда?</w:t>
      </w:r>
    </w:p>
    <w:p w14:paraId="03B0CF1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Тьфу! Из Моршанска!</w:t>
      </w:r>
      <w:r w:rsidRPr="00E032A2">
        <w:rPr>
          <w:rFonts w:ascii="Verdana" w:hAnsi="Verdana"/>
          <w:color w:val="000000"/>
          <w:sz w:val="20"/>
        </w:rPr>
        <w:t> </w:t>
      </w:r>
      <w:r w:rsidRPr="00E032A2">
        <w:rPr>
          <w:rFonts w:ascii="Verdana" w:hAnsi="Verdana"/>
          <w:color w:val="000000"/>
          <w:sz w:val="20"/>
          <w:lang w:val="ru-RU"/>
        </w:rPr>
        <w:t>— выпалил Игорь первое, что пришло в голову, и только потом сообразил, что снова цитирует Остапа Бендера.</w:t>
      </w:r>
    </w:p>
    <w:p w14:paraId="310630A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Как говоришь? Из Моршанска?</w:t>
      </w:r>
      <w:r w:rsidRPr="00E032A2">
        <w:rPr>
          <w:rFonts w:ascii="Verdana" w:hAnsi="Verdana"/>
          <w:color w:val="000000"/>
          <w:sz w:val="20"/>
        </w:rPr>
        <w:t> </w:t>
      </w:r>
      <w:r w:rsidRPr="00E032A2">
        <w:rPr>
          <w:rFonts w:ascii="Verdana" w:hAnsi="Verdana"/>
          <w:color w:val="000000"/>
          <w:sz w:val="20"/>
          <w:lang w:val="ru-RU"/>
        </w:rPr>
        <w:t>— насмешливо повторил Леха.</w:t>
      </w:r>
      <w:r w:rsidRPr="00E032A2">
        <w:rPr>
          <w:rFonts w:ascii="Verdana" w:hAnsi="Verdana"/>
          <w:color w:val="000000"/>
          <w:sz w:val="20"/>
        </w:rPr>
        <w:t> </w:t>
      </w:r>
      <w:r w:rsidRPr="00E032A2">
        <w:rPr>
          <w:rFonts w:ascii="Verdana" w:hAnsi="Verdana"/>
          <w:color w:val="000000"/>
          <w:sz w:val="20"/>
          <w:lang w:val="ru-RU"/>
        </w:rPr>
        <w:t>— Ну, ладно. Не хочешь</w:t>
      </w:r>
      <w:r w:rsidRPr="00E032A2">
        <w:rPr>
          <w:rFonts w:ascii="Verdana" w:hAnsi="Verdana"/>
          <w:color w:val="000000"/>
          <w:sz w:val="20"/>
        </w:rPr>
        <w:t> </w:t>
      </w:r>
      <w:r w:rsidRPr="00E032A2">
        <w:rPr>
          <w:rFonts w:ascii="Verdana" w:hAnsi="Verdana"/>
          <w:color w:val="000000"/>
          <w:sz w:val="20"/>
          <w:lang w:val="ru-RU"/>
        </w:rPr>
        <w:t>— не надо, черт с тобой. Пойду я, некогда мне...</w:t>
      </w:r>
    </w:p>
    <w:p w14:paraId="5584409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по-прежнему загадочно ухмыляясь, он направился к двери.</w:t>
      </w:r>
    </w:p>
    <w:p w14:paraId="4DAED23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гости</w:t>
      </w:r>
      <w:r w:rsidRPr="00E032A2">
        <w:rPr>
          <w:rFonts w:ascii="Verdana" w:hAnsi="Verdana"/>
          <w:color w:val="000000"/>
          <w:sz w:val="20"/>
        </w:rPr>
        <w:t> </w:t>
      </w:r>
      <w:r w:rsidRPr="00E032A2">
        <w:rPr>
          <w:rFonts w:ascii="Verdana" w:hAnsi="Verdana"/>
          <w:color w:val="000000"/>
          <w:sz w:val="20"/>
          <w:lang w:val="ru-RU"/>
        </w:rPr>
        <w:t>— это хорошо,</w:t>
      </w:r>
      <w:r w:rsidRPr="00E032A2">
        <w:rPr>
          <w:rFonts w:ascii="Verdana" w:hAnsi="Verdana"/>
          <w:color w:val="000000"/>
          <w:sz w:val="20"/>
        </w:rPr>
        <w:t> </w:t>
      </w:r>
      <w:r w:rsidRPr="00E032A2">
        <w:rPr>
          <w:rFonts w:ascii="Verdana" w:hAnsi="Verdana"/>
          <w:color w:val="000000"/>
          <w:sz w:val="20"/>
          <w:lang w:val="ru-RU"/>
        </w:rPr>
        <w:t>— сказал он, обернувшись к Игорю,</w:t>
      </w:r>
      <w:r w:rsidRPr="00E032A2">
        <w:rPr>
          <w:rFonts w:ascii="Verdana" w:hAnsi="Verdana"/>
          <w:color w:val="000000"/>
          <w:sz w:val="20"/>
        </w:rPr>
        <w:t> </w:t>
      </w:r>
      <w:r w:rsidRPr="00E032A2">
        <w:rPr>
          <w:rFonts w:ascii="Verdana" w:hAnsi="Verdana"/>
          <w:color w:val="000000"/>
          <w:sz w:val="20"/>
          <w:lang w:val="ru-RU"/>
        </w:rPr>
        <w:t>— ты развлекай их как следует, а то рожа у тебя что-то больно скучная, еще разбегутся...</w:t>
      </w:r>
    </w:p>
    <w:p w14:paraId="46C3A7B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закрыл за ним дверь и вернулся на диван. От Лехиного визита у него осталось какое-то нехорошее впечатление. Чему он все время ухмылялся? И Марины все нет... Не случилось ли с ней чего-нибудь? Он вот сидит здесь, а ей, может быть, требуется помощь. Но куда бежать, когда она сама написала</w:t>
      </w:r>
      <w:r w:rsidRPr="00E032A2">
        <w:rPr>
          <w:rFonts w:ascii="Verdana" w:hAnsi="Verdana"/>
          <w:color w:val="000000"/>
          <w:sz w:val="20"/>
        </w:rPr>
        <w:t> </w:t>
      </w:r>
      <w:r w:rsidRPr="00E032A2">
        <w:rPr>
          <w:rFonts w:ascii="Verdana" w:hAnsi="Verdana"/>
          <w:color w:val="000000"/>
          <w:sz w:val="20"/>
          <w:lang w:val="ru-RU"/>
        </w:rPr>
        <w:t>— быть дома весь вечер. Значит, надо ждать. Надо уметь ждать, черт возьми!</w:t>
      </w:r>
    </w:p>
    <w:p w14:paraId="5B066E4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встал и заходил по комнате. Подойдя к окну, он в сотый раз за сегодняшний вечер выглянул на улицу и вдруг замер: там, среди деревьев небольшого скверика за дорогой, мелькнуло знакомое платье. Марина!</w:t>
      </w:r>
    </w:p>
    <w:p w14:paraId="20C250B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почему она удаляется? Может быть, забыла, в каком доме он живет? Э, да она не одна! Кто же это с ней?</w:t>
      </w:r>
    </w:p>
    <w:p w14:paraId="59A081E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выбежал на балкон и стал всматриваться в даль. Рядом с Мариной, широко жестикулируя, шел гривастый парень в джинсах и кожаной куртке с металлическими заклепками. Да ведь это же Леха! Точно в таком же наряде он только что заходил к Игорю. Ну, конечно, Леха! Это его свисающие веником патлы, его манера, размахивая руками, заливаться перед девочками соловьем. Надо догнать их! Надо спросить у нее, пусть объяснит, почему... Почему Леха? Что она в нем...</w:t>
      </w:r>
    </w:p>
    <w:p w14:paraId="7DA3946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Да нет, не в этом дело, просто...</w:t>
      </w:r>
    </w:p>
    <w:p w14:paraId="0781942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«А ведь все действительно просто,</w:t>
      </w:r>
      <w:r w:rsidRPr="00E032A2">
        <w:rPr>
          <w:rFonts w:ascii="Verdana" w:hAnsi="Verdana"/>
          <w:color w:val="000000"/>
          <w:sz w:val="20"/>
        </w:rPr>
        <w:t> </w:t>
      </w:r>
      <w:r w:rsidRPr="00E032A2">
        <w:rPr>
          <w:rFonts w:ascii="Verdana" w:hAnsi="Verdana"/>
          <w:color w:val="000000"/>
          <w:sz w:val="20"/>
          <w:lang w:val="ru-RU"/>
        </w:rPr>
        <w:t>— подумал вдруг Игорь,</w:t>
      </w:r>
      <w:r w:rsidRPr="00E032A2">
        <w:rPr>
          <w:rFonts w:ascii="Verdana" w:hAnsi="Verdana"/>
          <w:color w:val="000000"/>
          <w:sz w:val="20"/>
        </w:rPr>
        <w:t> </w:t>
      </w:r>
      <w:r w:rsidRPr="00E032A2">
        <w:rPr>
          <w:rFonts w:ascii="Verdana" w:hAnsi="Verdana"/>
          <w:color w:val="000000"/>
          <w:sz w:val="20"/>
          <w:lang w:val="ru-RU"/>
        </w:rPr>
        <w:t>— я был нужен ей как смотритель Чудесного Механизма, а теперь от меня никакой пользы. А Леха... У него масса друзей, знакомых. В плане общения он гораздо перспективней. А ведь ей только это и нужно...»</w:t>
      </w:r>
    </w:p>
    <w:p w14:paraId="111C85F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глядел им вслед, пока они не скрылись за углом, потом вернулся в комнату. Мавр сделал свое дело...</w:t>
      </w:r>
    </w:p>
    <w:p w14:paraId="0E4B1AC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Ладно! Бог с ними обоими... Он хотел было приняться за ужин, но тут новая мысль пришла ему в голову.</w:t>
      </w:r>
    </w:p>
    <w:p w14:paraId="724E64C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А что, если это совсем не Леха? Что, если Марина попалась, и теперь её ведут куда-нибудь... Но куда? На казнь? На пытку? Подумать страшно! А он спокойненько посмотрел на нее с балкончика и пошел закусывать!</w:t>
      </w:r>
    </w:p>
    <w:p w14:paraId="447C4FF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Нет, что бы там ни было, ее нужно догнать. Обязательно догнать! Через минуту он уже бежал по улице. Судя по всему, Леха с Мариной направлялись в сторону Центра Развлечений, туда, где по вечерам собирались веселые компании молодых людей</w:t>
      </w:r>
      <w:r w:rsidRPr="00E032A2">
        <w:rPr>
          <w:rFonts w:ascii="Verdana" w:hAnsi="Verdana"/>
          <w:color w:val="000000"/>
          <w:sz w:val="20"/>
        </w:rPr>
        <w:t> </w:t>
      </w:r>
      <w:r w:rsidRPr="00E032A2">
        <w:rPr>
          <w:rFonts w:ascii="Verdana" w:hAnsi="Verdana"/>
          <w:color w:val="000000"/>
          <w:sz w:val="20"/>
          <w:lang w:val="ru-RU"/>
        </w:rPr>
        <w:t>— сплошь Лехиных знакомых.</w:t>
      </w:r>
    </w:p>
    <w:p w14:paraId="7014FA1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большом парке на пересечении двух главных проспектов города зазывно сияли витрины магазинов и магазинчиков, ресторанов, кафе, двух баров с дискотеками и молодежного клуба с кинозалом. Здесь вовсю кипела жизнь. По ярко освещенным аллеям людские потоки перетекали от одного увеселительного аттракциона к другому. Где-то вдалеке вздыхал об ушедших днях духовой оркестр, на площади перед клубом поклонники тяжелого металла слушали шлягер сезона в исполнении местной группы с импортным названием «</w:t>
      </w:r>
      <w:r w:rsidRPr="00E032A2">
        <w:rPr>
          <w:rFonts w:ascii="Verdana" w:hAnsi="Verdana"/>
          <w:color w:val="000000"/>
          <w:sz w:val="20"/>
        </w:rPr>
        <w:t>PILORAMA</w:t>
      </w:r>
      <w:r w:rsidRPr="00E032A2">
        <w:rPr>
          <w:rFonts w:ascii="Verdana" w:hAnsi="Verdana"/>
          <w:color w:val="000000"/>
          <w:sz w:val="20"/>
          <w:lang w:val="ru-RU"/>
        </w:rPr>
        <w:t>».</w:t>
      </w:r>
    </w:p>
    <w:p w14:paraId="6FCA4C9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Очень скоро Игорь понял, что найти в этом месиве Марину и Леху будет нелегко. Расспросы знакомых завсегдатаев парка ни к чему не привели: никто Ушакова не видел, да особенно и не жаждал увидеть. Игорь заглядывал в лицо каждому встречному, обошел оба бара и все магазины, осмотрел сквозь стекло ресторанные залы (свободных мест в них никогда не было, наверное, потому, что там всегда сидели одни и те же люди. Остальные считались посторонними и внутрь не допускались совсем). Пробродив по аллеям часа два без всякого результата, он вдруг вспомнил, что не сделал самого главного и разумного</w:t>
      </w:r>
      <w:r w:rsidRPr="00E032A2">
        <w:rPr>
          <w:rFonts w:ascii="Verdana" w:hAnsi="Verdana"/>
          <w:color w:val="000000"/>
          <w:sz w:val="20"/>
        </w:rPr>
        <w:t> </w:t>
      </w:r>
      <w:r w:rsidRPr="00E032A2">
        <w:rPr>
          <w:rFonts w:ascii="Verdana" w:hAnsi="Verdana"/>
          <w:color w:val="000000"/>
          <w:sz w:val="20"/>
          <w:lang w:val="ru-RU"/>
        </w:rPr>
        <w:t>— надо было сразу же постучать к Лехе! Если он дома и знать ничего не знает, значит, с Мариной действительно стряслась беда. Ах, растяпа!</w:t>
      </w:r>
    </w:p>
    <w:p w14:paraId="3EEA3FB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заспешил назад, расталкивая прохожих, выбрался из парка и скоро, покинув шумные центральные улицы, оказался в своем тихом, старом районе.</w:t>
      </w:r>
    </w:p>
    <w:p w14:paraId="3B9AFBC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Прохожие попадались здесь редко, улица, по которой он шел, была освещена кое-как. Справа поднимался гигантский, наполовину оголенный скелет здания, возводимого на месте стоявших здесь когда-то развалюшек.</w:t>
      </w:r>
    </w:p>
    <w:p w14:paraId="43B94F1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До дома оставалось совсем немного, когда впереди вдруг послышались торопливые шаги, и из-за угла показалась высокая темная фигура в шляпе. Игорь в ужасе застыл</w:t>
      </w:r>
      <w:r w:rsidRPr="00E032A2">
        <w:rPr>
          <w:rFonts w:ascii="Verdana" w:hAnsi="Verdana"/>
          <w:color w:val="000000"/>
          <w:sz w:val="20"/>
        </w:rPr>
        <w:t> </w:t>
      </w:r>
      <w:r w:rsidRPr="00E032A2">
        <w:rPr>
          <w:rFonts w:ascii="Verdana" w:hAnsi="Verdana"/>
          <w:color w:val="000000"/>
          <w:sz w:val="20"/>
          <w:lang w:val="ru-RU"/>
        </w:rPr>
        <w:t>— навстречу ему шел тот самый чудовищный незнакомец, которого он видел сегодня в институте!</w:t>
      </w:r>
    </w:p>
    <w:p w14:paraId="371C0AB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 помня себя от страха, Игорь бросился бежать, перемахнул через попавшийся ему на пути забор, ушиб ногу о торчащую из земли железяку и тогда только сообразил, что попал на стройку. Этого еще не хватало!</w:t>
      </w:r>
    </w:p>
    <w:p w14:paraId="49D49EE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Конечно, нужно было бежать к людям, а здесь его могут в два счета загнать в угол, придушить, и никто этого не увидит... Но исправить ничего уже нельзя было, из-за забора доносился приближающийся топот. Игорь, перепрыгивая через лужи, побежал прямо к зданию.</w:t>
      </w:r>
    </w:p>
    <w:p w14:paraId="7CE1884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гулкое обширное помещение на первом этаже падал свет прожектора, висящего на столбе у ворот стройплощадки. Игорь увидел длинную, сколоченную из досок лестницу, ведущую куда-то наверх. Она нависала над черным провалом, огороженным веревкой.</w:t>
      </w:r>
    </w:p>
    <w:p w14:paraId="733686C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 противоположной стене виднелся ряд прямоугольных дверных проемов. Куда спрятаться? Снаружи послышался плеск и чавканье мокрой глины. Раздумывать некогда!</w:t>
      </w:r>
    </w:p>
    <w:p w14:paraId="0DDE537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ухватившись за поручень, стал подниматься по лестнице. Она ходила под ним ходуном. Оказавшись на втором этаже, он обернулся. Как бы ее столкнуть?</w:t>
      </w:r>
    </w:p>
    <w:p w14:paraId="2535EDB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Если бы это удалось, лестница полетела бы прямо в провал, и никто не смог бы поставить ее на место.</w:t>
      </w:r>
    </w:p>
    <w:p w14:paraId="20ECDF9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огляделся и обнаружил оставленный у стены обрезок толстой доски. Пользуясь им как рычагом, он стал раскачивать лестницу, и она постепенно сползла к краю плиты, на которую опиралась. Скорей. Еще! Ну вот, теперь она держится буквально на волоске. Последний толчок, и... Игорь уже занес было ногу, но вдруг передумал. Да, да, так даже лучше. Если лестницы не будет совсем, этот тип, пожалуй, обойдется и без нее. А так, может быть, и попадется.</w:t>
      </w:r>
    </w:p>
    <w:p w14:paraId="3A499AF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скорее дальше! Нужно найти укромное место, отсидеться, переждать, привести в порядок мысли...</w:t>
      </w:r>
    </w:p>
    <w:p w14:paraId="34CAAEA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По короткому прямому коридору Игорь проскользнул в большой зал, а оттуда</w:t>
      </w:r>
      <w:r w:rsidRPr="00E032A2">
        <w:rPr>
          <w:rFonts w:ascii="Verdana" w:hAnsi="Verdana"/>
          <w:color w:val="000000"/>
          <w:sz w:val="20"/>
        </w:rPr>
        <w:t> </w:t>
      </w:r>
      <w:r w:rsidRPr="00E032A2">
        <w:rPr>
          <w:rFonts w:ascii="Verdana" w:hAnsi="Verdana"/>
          <w:color w:val="000000"/>
          <w:sz w:val="20"/>
          <w:lang w:val="ru-RU"/>
        </w:rPr>
        <w:t>— в боковую комнатку, оконный проем которой выходил прямо на сквер. За деревьями виднелась крыша серого пятиэтажного дома. Его дома. До забора здесь было совсем недалеко, вдобавок прямо перед окном откуда-то сверху свисал толстый кабель. Игорь попытался дотянуться до него, но не смог. Рискнуть допрыгнуть? Он сделал три шага назад, и вдруг тяжелая рука легла на его плечо. Холод этой руки пронизал все тело Игоря и намертво приморозил его к полу. Он попытался закричать, но ни звука не вылетело изо рта. Стылый ужас схватил его за сердце, но в тишине вдруг раздался спокойный, даже проникновенный голос незнакомца.</w:t>
      </w:r>
    </w:p>
    <w:p w14:paraId="5E9BFE7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 бойся! Я не причиню тебе вреда. Только выслушай меня, и я сразу уйду!</w:t>
      </w:r>
    </w:p>
    <w:p w14:paraId="217EBA8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Незнакомец убрал руку и появился на фоне окна, но Игорь все еще не мог шевельнуть ни одним пальцем.</w:t>
      </w:r>
    </w:p>
    <w:p w14:paraId="15C5D07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Не бойся,</w:t>
      </w:r>
      <w:r w:rsidRPr="00E032A2">
        <w:rPr>
          <w:rFonts w:ascii="Verdana" w:hAnsi="Verdana"/>
          <w:color w:val="000000"/>
          <w:sz w:val="20"/>
        </w:rPr>
        <w:t> </w:t>
      </w:r>
      <w:r w:rsidRPr="00E032A2">
        <w:rPr>
          <w:rFonts w:ascii="Verdana" w:hAnsi="Verdana"/>
          <w:color w:val="000000"/>
          <w:sz w:val="20"/>
          <w:lang w:val="ru-RU"/>
        </w:rPr>
        <w:t>— повторил незнакомец,</w:t>
      </w:r>
      <w:r w:rsidRPr="00E032A2">
        <w:rPr>
          <w:rFonts w:ascii="Verdana" w:hAnsi="Verdana"/>
          <w:color w:val="000000"/>
          <w:sz w:val="20"/>
        </w:rPr>
        <w:t> </w:t>
      </w:r>
      <w:r w:rsidRPr="00E032A2">
        <w:rPr>
          <w:rFonts w:ascii="Verdana" w:hAnsi="Verdana"/>
          <w:color w:val="000000"/>
          <w:sz w:val="20"/>
          <w:lang w:val="ru-RU"/>
        </w:rPr>
        <w:t>— после моего ухода это сразу пройдет. Но сейчас ты должен все хорошенько запомнить и понять. И еще: у меня нет времени на доказательства. Я прошу мне поверить, потому что сам доверяюсь тебе. Сейчас мы должны верить друг другу</w:t>
      </w:r>
      <w:r w:rsidRPr="00E032A2">
        <w:rPr>
          <w:rFonts w:ascii="Verdana" w:hAnsi="Verdana"/>
          <w:color w:val="000000"/>
          <w:sz w:val="20"/>
        </w:rPr>
        <w:t> </w:t>
      </w:r>
      <w:r w:rsidRPr="00E032A2">
        <w:rPr>
          <w:rFonts w:ascii="Verdana" w:hAnsi="Verdana"/>
          <w:color w:val="000000"/>
          <w:sz w:val="20"/>
          <w:lang w:val="ru-RU"/>
        </w:rPr>
        <w:t>— только в этом спасение для Светлого мира, а может быть, и для вашего тоже.</w:t>
      </w:r>
    </w:p>
    <w:p w14:paraId="60DA2FE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Итак, вот тебе правда: мы действительно преследуем Маринику. Мы</w:t>
      </w:r>
      <w:r w:rsidRPr="00E032A2">
        <w:rPr>
          <w:rFonts w:ascii="Verdana" w:hAnsi="Verdana"/>
          <w:color w:val="000000"/>
          <w:sz w:val="20"/>
        </w:rPr>
        <w:t> </w:t>
      </w:r>
      <w:r w:rsidRPr="00E032A2">
        <w:rPr>
          <w:rFonts w:ascii="Verdana" w:hAnsi="Verdana"/>
          <w:color w:val="000000"/>
          <w:sz w:val="20"/>
          <w:lang w:val="ru-RU"/>
        </w:rPr>
        <w:t>— предотвратители, особый клан в народе, населяющем Светлый мир. На протяжении сотен лет и до самого последнего времени в наши обязанности входило ограждать свой народ от всяческих контактов с вами. Миры наши нигде не пересекаются, но у них есть точки соприкосновения, их-то мы и должны были охранять. Поколение за поколением рождалось и умирало, не зная правды о своей истории и о Тайне, из-за которой их предки покинули этот мир, и мы, ее хранители, уже думали, что так будет продолжаться вечно.</w:t>
      </w:r>
    </w:p>
    <w:p w14:paraId="2D6C9B3E"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по-видимому, это невозможно. Люди изменяются с веками, рано или поздно они узнают то, что наиболее тщательно от них скрывали. Тот, кто думал, что направляет их, вдруг теряет их доверие, и тогда все, что им было создано, рушится в один день.</w:t>
      </w:r>
    </w:p>
    <w:p w14:paraId="3A8C69B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Мы и сами почувствовали, что время это приближается, поняли, что сохранять Тайну больше нет возможности, и стали готовиться к тому, что она будет раскрыта. План наш был таков: понемногу приоткрывая занавес, рассказывать народу о вашем мире, подготовить умы к трезвому восприятию мысли, чуждой им по самой их сути. Ты видел ящики, которые переправляются отсюда к нам</w:t>
      </w:r>
      <w:r w:rsidRPr="00E032A2">
        <w:rPr>
          <w:rFonts w:ascii="Verdana" w:hAnsi="Verdana"/>
          <w:color w:val="000000"/>
          <w:sz w:val="20"/>
        </w:rPr>
        <w:t> </w:t>
      </w:r>
      <w:r w:rsidRPr="00E032A2">
        <w:rPr>
          <w:rFonts w:ascii="Verdana" w:hAnsi="Verdana"/>
          <w:color w:val="000000"/>
          <w:sz w:val="20"/>
          <w:lang w:val="ru-RU"/>
        </w:rPr>
        <w:t>— это ваши книги, до сих пор они были запрещены, как величайшая опасность для Светлого мира, и только теперь их увидят и узнают у нас. И все же мы опоздали.</w:t>
      </w:r>
    </w:p>
    <w:p w14:paraId="37BFB924"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 существовании Тайны узнали несколько человек, считающих, что высокое происхождение дает им право на любые привилегии, в том числе и на те, которыми пользуются лишь предотвратители. Они потребовали раскрытия им Тайны и, получив отказ, немедленно сколотили партию своих сторонников и стали разжигать недовольство в народе. Им удалось привлечь на свою сторону немало светлых голов и знатных имен, в том числе и принцессу Маринику.</w:t>
      </w:r>
    </w:p>
    <w:p w14:paraId="512E6DF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Эта девушка считает, что борется за свое право и не собирается воспользоваться Тайной, какой бы она ни была. Но Мариника не одна, за ее спиной люди, жаждущие власти в Светлом мире. Если Тайну узнает весь народ, он испытает потрясение, но устоит. Однако, если Тайной завладеет могущественная, стремящаяся к власти партия, она не замедлит ею воспользоваться, и воспользуется, конечно, в собственных интересах.</w:t>
      </w:r>
    </w:p>
    <w:p w14:paraId="7D3EBA4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Поначалу, узнав, что Мариника проникла сюда, мы пытались создавать препятствия на ее пути, даже запугивать тех, с кем она встречалась (признаюсь, с моей стороны это была нелепая выходка, но чего не натворишь в спешке!). Позже я осознал, что все это бесполезно, рано или поздно она узнает, в чем заключается Тайна, это поразит ее, возможно, приведет в отчаянье, и в таком состоянии она может вернуться к своим и все им выложить.</w:t>
      </w:r>
    </w:p>
    <w:p w14:paraId="6A7C620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я понял, что должен обратиться к вам, людям, живущим здесь. Вы опасны, вы очень опасны для нас, но более всего вы опасны своим неведением... И вот я, Хранитель Ворот Светлого мира, обращаюсь к тебе и говорю: принцесса Мариника должна быть задержана.</w:t>
      </w:r>
    </w:p>
    <w:p w14:paraId="40C9575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Ради этого я даже готов открыть Тайну. Ей и тебе.</w:t>
      </w:r>
    </w:p>
    <w:p w14:paraId="0727C82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У себя дома ты найдешь письмо. Прочти его. Первые строки покажутся тебе знакомыми, я пытался рассказать тебе эту историю в снах, но не успел. Дай прочесть это письмо Маринике, ей известна из него лишь одна фраза. А когда она узнает всю правду, попытайся объяснить ей, что владеть такой тайной могут либо все, либо никто. Надеюсь, она поймет...</w:t>
      </w:r>
    </w:p>
    <w:p w14:paraId="1C3607B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Вот и все, что я хотел сказать тебе. Прости меня за страх, выпавший на твою долю, и за насилие над твоей волей. Прощай!</w:t>
      </w:r>
    </w:p>
    <w:p w14:paraId="5FD39E6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Незнакомец повернулся и вышел из комнаты. Шаги его гулко раздавались в зале, затем глухо и коротко в коридоре, и чем дальше он удалялся, тем слабее становилась сила, удерживавшая на месте Игоря.</w:t>
      </w:r>
    </w:p>
    <w:p w14:paraId="5470867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уже набрал полную грудь воздуха, чтобы крикнуть «Постой!», как вдруг послышался отдаленный грохот, эхом покатившийся по всему зданию.</w:t>
      </w:r>
    </w:p>
    <w:p w14:paraId="7BE48F0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схватился за голову. «Что я наделал!» Он бросился бежать, на ходу размазывая по щекам брызнувшие вдруг из глаз слезы. Так и есть, лестница в конце коридора исчезла. Игорь застонал, и, встав на колени, посмотрел вниз. Черный квадратный проем в полу первого этажа глянул на него бездонной пропастью. И в эту пропасть он только что столкнул доверившегося ему человека! Игорь вскочил и заметался по коридорам и комнатам. Наконец ему удалось найти безопасный спуск на первый этаж, а затем и лестницу, ведущую в подвал. Спускаясь по ней, он наткнулся рукой на выключатель и зажег свет. Теперь здесь было светлее, чем наверху. Игорь быстро определил, в каком направлении идти, и скоро отыскал тесное, выложенное кирпичом помещение с квадратной дырой в потолке. Он сразу увидел черную фигуру, лежащую на полу среди обломков лестницы. Человек не шевелился, из уголка губ у него стекала тонкая темная струйка. Игорь склонился над ним и тронул за плечо. Веки незнакомца дрогнули, он открыл глаза и пробормотал несколько слов на незнакомом языке, потом словно вспомнил о чем-то и посмотрел на Игоря.</w:t>
      </w:r>
    </w:p>
    <w:p w14:paraId="0A4EDD2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Ты... понял?</w:t>
      </w:r>
      <w:r w:rsidRPr="00E032A2">
        <w:rPr>
          <w:rFonts w:ascii="Verdana" w:hAnsi="Verdana"/>
          <w:color w:val="000000"/>
          <w:sz w:val="20"/>
        </w:rPr>
        <w:t> </w:t>
      </w:r>
      <w:r w:rsidRPr="00E032A2">
        <w:rPr>
          <w:rFonts w:ascii="Verdana" w:hAnsi="Verdana"/>
          <w:color w:val="000000"/>
          <w:sz w:val="20"/>
          <w:lang w:val="ru-RU"/>
        </w:rPr>
        <w:t>— прошептал он.</w:t>
      </w:r>
      <w:r w:rsidRPr="00E032A2">
        <w:rPr>
          <w:rFonts w:ascii="Verdana" w:hAnsi="Verdana"/>
          <w:color w:val="000000"/>
          <w:sz w:val="20"/>
        </w:rPr>
        <w:t> </w:t>
      </w:r>
      <w:r w:rsidRPr="00E032A2">
        <w:rPr>
          <w:rFonts w:ascii="Verdana" w:hAnsi="Verdana"/>
          <w:color w:val="000000"/>
          <w:sz w:val="20"/>
          <w:lang w:val="ru-RU"/>
        </w:rPr>
        <w:t>— Вот в этом и дело... В этом... разница...</w:t>
      </w:r>
    </w:p>
    <w:p w14:paraId="0E87C9A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Глаза его вдруг расширились, голова неестественно вывернулась, руки зашарили по земле.</w:t>
      </w:r>
    </w:p>
    <w:p w14:paraId="0A5028B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Останови ее...</w:t>
      </w:r>
      <w:r w:rsidRPr="00E032A2">
        <w:rPr>
          <w:rFonts w:ascii="Verdana" w:hAnsi="Verdana"/>
          <w:color w:val="000000"/>
          <w:sz w:val="20"/>
        </w:rPr>
        <w:t> </w:t>
      </w:r>
      <w:r w:rsidRPr="00E032A2">
        <w:rPr>
          <w:rFonts w:ascii="Verdana" w:hAnsi="Verdana"/>
          <w:color w:val="000000"/>
          <w:sz w:val="20"/>
          <w:lang w:val="ru-RU"/>
        </w:rPr>
        <w:t>— вырвалось у него из горла.</w:t>
      </w:r>
      <w:r w:rsidRPr="00E032A2">
        <w:rPr>
          <w:rFonts w:ascii="Verdana" w:hAnsi="Verdana"/>
          <w:color w:val="000000"/>
          <w:sz w:val="20"/>
        </w:rPr>
        <w:t> </w:t>
      </w:r>
      <w:r w:rsidRPr="00E032A2">
        <w:rPr>
          <w:rFonts w:ascii="Verdana" w:hAnsi="Verdana"/>
          <w:color w:val="000000"/>
          <w:sz w:val="20"/>
          <w:lang w:val="ru-RU"/>
        </w:rPr>
        <w:t>— Не дай...</w:t>
      </w:r>
    </w:p>
    <w:p w14:paraId="4036E9E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замолк на полуслове и вдруг на глазах у Игоря стал таять, превращаясь в белесую, быстро исчезающую дымку. Через минуту от него ничего не осталось...</w:t>
      </w:r>
    </w:p>
    <w:p w14:paraId="15B7C1D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«Что он имел в виду?</w:t>
      </w:r>
      <w:r w:rsidRPr="00E032A2">
        <w:rPr>
          <w:rFonts w:ascii="Verdana" w:hAnsi="Verdana"/>
          <w:color w:val="000000"/>
          <w:sz w:val="20"/>
        </w:rPr>
        <w:t> </w:t>
      </w:r>
      <w:r w:rsidRPr="00E032A2">
        <w:rPr>
          <w:rFonts w:ascii="Verdana" w:hAnsi="Verdana"/>
          <w:color w:val="000000"/>
          <w:sz w:val="20"/>
          <w:lang w:val="ru-RU"/>
        </w:rPr>
        <w:t>— думал Игорь, приближаясь к дому.</w:t>
      </w:r>
      <w:r w:rsidRPr="00E032A2">
        <w:rPr>
          <w:rFonts w:ascii="Verdana" w:hAnsi="Verdana"/>
          <w:color w:val="000000"/>
          <w:sz w:val="20"/>
        </w:rPr>
        <w:t> </w:t>
      </w:r>
      <w:r w:rsidRPr="00E032A2">
        <w:rPr>
          <w:rFonts w:ascii="Verdana" w:hAnsi="Verdana"/>
          <w:color w:val="000000"/>
          <w:sz w:val="20"/>
          <w:lang w:val="ru-RU"/>
        </w:rPr>
        <w:t>— В чем разница? Между чем? Что я должен был понять? Он так говорил, будто не ожидал от меня ничего другого... Письмо! В письме должен быть ответ...»</w:t>
      </w:r>
    </w:p>
    <w:p w14:paraId="45954D0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0BB89DD3"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сначала он постучал к Лехе. За дверью было тихо. Неужели еще не вернулся? Он дернул за ручку, и дверь вдруг легко распахнулась. Игорь остолбенел: вместо Лехиной комнаты перед ним был сад с тропическими растениями, пестрыми попугаями на ветвях и дорожками из мрамора. Высокая стеклянная крыша нависала над пальмами, сквозь нее било яркое полуденное солнце. Из глубины сада доносилась музыка, журчание воды, звонкий разноголосый смех и немелодичный гогот, явно ушаковского тембра.</w:t>
      </w:r>
    </w:p>
    <w:p w14:paraId="448B556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После всего, что сегодня произошло, Игорь был уже не в силах удивляться. Он просто пошел по дорожке на голоса и скоро увидел любопытную картину: несколько девушек в сведенных до минимума нарядах танцевали на поляне вокруг мраморной ванны, наполненной прозрачно-голубой водой. В ванне сидел Леха. Он вертел головой и время от времени вынимал из воды руку, чтобы схватить одну из танцовщиц. И ему, и девушкам это доставляло массу удовольствия, они хохотали до упаду.</w:t>
      </w:r>
    </w:p>
    <w:p w14:paraId="30595C7D"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Выйдя из-под сени пальм, Игорь направился прямо к ванне. Леха, увидев его, страшно смутился, поспешно щелкнул пальцами, и волшебный сад вместе с девушками вдруг пропал. Они снова были в комнате. Оставляя мокрые следы, Ушаков подошел к стулу, снял висевшее на спинке полотенце и обмотал вокруг бедер.</w:t>
      </w:r>
    </w:p>
    <w:p w14:paraId="6F3E071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Ну, чего ты вламываешься?</w:t>
      </w:r>
      <w:r w:rsidRPr="00E032A2">
        <w:rPr>
          <w:rFonts w:ascii="Verdana" w:hAnsi="Verdana"/>
          <w:color w:val="000000"/>
          <w:sz w:val="20"/>
        </w:rPr>
        <w:t> </w:t>
      </w:r>
      <w:r w:rsidRPr="00E032A2">
        <w:rPr>
          <w:rFonts w:ascii="Verdana" w:hAnsi="Verdana"/>
          <w:color w:val="000000"/>
          <w:sz w:val="20"/>
          <w:lang w:val="ru-RU"/>
        </w:rPr>
        <w:t>— заорал он, видимо, вернув себе вместе с полотенцем самообладание.</w:t>
      </w:r>
    </w:p>
    <w:p w14:paraId="39A2FBD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Где Марина?</w:t>
      </w:r>
      <w:r w:rsidRPr="00E032A2">
        <w:rPr>
          <w:rFonts w:ascii="Verdana" w:hAnsi="Verdana"/>
          <w:color w:val="000000"/>
          <w:sz w:val="20"/>
        </w:rPr>
        <w:t> </w:t>
      </w:r>
      <w:r w:rsidRPr="00E032A2">
        <w:rPr>
          <w:rFonts w:ascii="Verdana" w:hAnsi="Verdana"/>
          <w:color w:val="000000"/>
          <w:sz w:val="20"/>
          <w:lang w:val="ru-RU"/>
        </w:rPr>
        <w:t>— спросил Игорь.</w:t>
      </w:r>
    </w:p>
    <w:p w14:paraId="3CA40B9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Какая еще Марина?</w:t>
      </w:r>
      <w:r w:rsidRPr="00E032A2">
        <w:rPr>
          <w:rFonts w:ascii="Verdana" w:hAnsi="Verdana"/>
          <w:color w:val="000000"/>
          <w:sz w:val="20"/>
        </w:rPr>
        <w:t> </w:t>
      </w:r>
      <w:r w:rsidRPr="00E032A2">
        <w:rPr>
          <w:rFonts w:ascii="Verdana" w:hAnsi="Verdana"/>
          <w:color w:val="000000"/>
          <w:sz w:val="20"/>
          <w:lang w:val="ru-RU"/>
        </w:rPr>
        <w:t>— Леха пожал плечами, но, глянув Игорю в лицо, не выдержал:</w:t>
      </w:r>
      <w:r w:rsidRPr="00E032A2">
        <w:rPr>
          <w:rFonts w:ascii="Verdana" w:hAnsi="Verdana"/>
          <w:color w:val="000000"/>
          <w:sz w:val="20"/>
        </w:rPr>
        <w:t> </w:t>
      </w:r>
      <w:r w:rsidRPr="00E032A2">
        <w:rPr>
          <w:rFonts w:ascii="Verdana" w:hAnsi="Verdana"/>
          <w:color w:val="000000"/>
          <w:sz w:val="20"/>
          <w:lang w:val="ru-RU"/>
        </w:rPr>
        <w:t>— А что? Ты же сам сказал</w:t>
      </w:r>
      <w:r w:rsidRPr="00E032A2">
        <w:rPr>
          <w:rFonts w:ascii="Verdana" w:hAnsi="Verdana"/>
          <w:color w:val="000000"/>
          <w:sz w:val="20"/>
        </w:rPr>
        <w:t> </w:t>
      </w:r>
      <w:r w:rsidRPr="00E032A2">
        <w:rPr>
          <w:rFonts w:ascii="Verdana" w:hAnsi="Verdana"/>
          <w:color w:val="000000"/>
          <w:sz w:val="20"/>
          <w:lang w:val="ru-RU"/>
        </w:rPr>
        <w:t>— родственница. Что уж теперь, и словом не перемолвись? Ну, ходили мы в парк, я ей показывал, где что, в кино зашли...</w:t>
      </w:r>
    </w:p>
    <w:p w14:paraId="7C5DB1A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В кино?</w:t>
      </w:r>
    </w:p>
    <w:p w14:paraId="3175B2B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А что такого? Культурная программа. Она сама просила. Я ж никогда не навязываюсь, ты меня знаешь...</w:t>
      </w:r>
    </w:p>
    <w:p w14:paraId="0B56800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А потом?</w:t>
      </w:r>
    </w:p>
    <w:p w14:paraId="107A936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Потом?</w:t>
      </w:r>
    </w:p>
    <w:p w14:paraId="4976218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Да, после кино?</w:t>
      </w:r>
    </w:p>
    <w:p w14:paraId="53F1E21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w:t>
      </w:r>
      <w:r w:rsidRPr="00E032A2">
        <w:rPr>
          <w:rFonts w:ascii="Verdana" w:hAnsi="Verdana"/>
          <w:color w:val="000000"/>
          <w:sz w:val="20"/>
        </w:rPr>
        <w:t> </w:t>
      </w:r>
      <w:r w:rsidRPr="00E032A2">
        <w:rPr>
          <w:rFonts w:ascii="Verdana" w:hAnsi="Verdana"/>
          <w:color w:val="000000"/>
          <w:sz w:val="20"/>
          <w:lang w:val="ru-RU"/>
        </w:rPr>
        <w:t>Э-э. Тут, понимаешь, такая штука вышла. В кино-то мы до конца не досидели. Что-то я не понял даже, не понравилось ей, что ли? Так кино вроде хорошее, с вырубонами. «Убрать первым» называется, не смотрел?</w:t>
      </w:r>
    </w:p>
    <w:p w14:paraId="017C156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У-у! Штатовское, по-моему... Ну вот. Как только он начал их мочить, она, смотрю, глаза вылупила и замерла. Потом вдруг схватила меня за рукав, да как заорет на весь зал: «Что это он с ними делает?!» Ну, я ей говорю, тихо, мол, здесь тебе не Моршанск, если будешь так орать, из зала выставят. Она, правда, потише стала, но все добивается, чтоб я ей объяснил. Я и объясняю, что согласно суровым законам гангстерского мира он устраняет конкурентов, или, проще говоря, убивает.</w:t>
      </w:r>
    </w:p>
    <w:p w14:paraId="104CEF7A"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А она понять не может, что это за слово такое вообще.</w:t>
      </w:r>
    </w:p>
    <w:p w14:paraId="728BC88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«Как это,</w:t>
      </w:r>
      <w:r w:rsidRPr="00E032A2">
        <w:rPr>
          <w:rFonts w:ascii="Verdana" w:hAnsi="Verdana"/>
          <w:color w:val="000000"/>
          <w:sz w:val="20"/>
        </w:rPr>
        <w:t> </w:t>
      </w:r>
      <w:r w:rsidRPr="00E032A2">
        <w:rPr>
          <w:rFonts w:ascii="Verdana" w:hAnsi="Verdana"/>
          <w:color w:val="000000"/>
          <w:sz w:val="20"/>
          <w:lang w:val="ru-RU"/>
        </w:rPr>
        <w:t>— говорит,</w:t>
      </w:r>
      <w:r w:rsidRPr="00E032A2">
        <w:rPr>
          <w:rFonts w:ascii="Verdana" w:hAnsi="Verdana"/>
          <w:color w:val="000000"/>
          <w:sz w:val="20"/>
        </w:rPr>
        <w:t> </w:t>
      </w:r>
      <w:r w:rsidRPr="00E032A2">
        <w:rPr>
          <w:rFonts w:ascii="Verdana" w:hAnsi="Verdana"/>
          <w:color w:val="000000"/>
          <w:sz w:val="20"/>
          <w:lang w:val="ru-RU"/>
        </w:rPr>
        <w:t>— убивает? Как?» Сейчас, говорю, увидишь как. Вот этому, гляди, по башке ломом даст, и брызги полетят, видишь? Она смотрела, смотрела и тихо вдруг спрашивает: «Он делает их мертвыми?» Э-э, думаю, подруга, да ты, видать, слаборазвитая... Из спецшколы небось.</w:t>
      </w:r>
    </w:p>
    <w:p w14:paraId="7797D025"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Ну, конечно, говорю, мертвыми! Вот этих сделает мертвыми, а остальные зато будут его слушаться. По струнке будут у него ходить...</w:t>
      </w:r>
    </w:p>
    <w:p w14:paraId="1619046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Она опять помолчала, посмотрела это все и говорит:</w:t>
      </w:r>
    </w:p>
    <w:p w14:paraId="58CB42C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подчинил их своей власти. Вот он, ваш способ».</w:t>
      </w:r>
    </w:p>
    <w:p w14:paraId="08CDB83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вдруг встала</w:t>
      </w:r>
      <w:r w:rsidRPr="00E032A2">
        <w:rPr>
          <w:rFonts w:ascii="Verdana" w:hAnsi="Verdana"/>
          <w:color w:val="000000"/>
          <w:sz w:val="20"/>
        </w:rPr>
        <w:t> </w:t>
      </w:r>
      <w:r w:rsidRPr="00E032A2">
        <w:rPr>
          <w:rFonts w:ascii="Verdana" w:hAnsi="Verdana"/>
          <w:color w:val="000000"/>
          <w:sz w:val="20"/>
          <w:lang w:val="ru-RU"/>
        </w:rPr>
        <w:t>— и к выходу. Я, натурально, за ней.</w:t>
      </w:r>
    </w:p>
    <w:p w14:paraId="571FF8D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Ты что, говорю, обиделась, может, на что-нибудь? Она молчит, а сама, гляжу, вся дрожит. «Не так я себе все это представляла,</w:t>
      </w:r>
      <w:r w:rsidRPr="00E032A2">
        <w:rPr>
          <w:rFonts w:ascii="Verdana" w:hAnsi="Verdana"/>
          <w:color w:val="000000"/>
          <w:sz w:val="20"/>
        </w:rPr>
        <w:t> </w:t>
      </w:r>
      <w:r w:rsidRPr="00E032A2">
        <w:rPr>
          <w:rFonts w:ascii="Verdana" w:hAnsi="Verdana"/>
          <w:color w:val="000000"/>
          <w:sz w:val="20"/>
          <w:lang w:val="ru-RU"/>
        </w:rPr>
        <w:t>— говорит.</w:t>
      </w:r>
      <w:r w:rsidRPr="00E032A2">
        <w:rPr>
          <w:rFonts w:ascii="Verdana" w:hAnsi="Verdana"/>
          <w:color w:val="000000"/>
          <w:sz w:val="20"/>
        </w:rPr>
        <w:t> </w:t>
      </w:r>
      <w:r w:rsidRPr="00E032A2">
        <w:rPr>
          <w:rFonts w:ascii="Verdana" w:hAnsi="Verdana"/>
          <w:color w:val="000000"/>
          <w:sz w:val="20"/>
          <w:lang w:val="ru-RU"/>
        </w:rPr>
        <w:t>— Мы привыкли считать смерть общим горем, нелепой случайностью или данью старости бездушной... (Что-то такое она выдала, не помню точно.) Но мы, кажется, ошибались. Тот, кто борется за власть, должен... убивать. Убивать некоторых, чтобы остальные боялись... Да,</w:t>
      </w:r>
      <w:r w:rsidRPr="00E032A2">
        <w:rPr>
          <w:rFonts w:ascii="Verdana" w:hAnsi="Verdana"/>
          <w:color w:val="000000"/>
          <w:sz w:val="20"/>
        </w:rPr>
        <w:t> </w:t>
      </w:r>
      <w:r w:rsidRPr="00E032A2">
        <w:rPr>
          <w:rFonts w:ascii="Verdana" w:hAnsi="Verdana"/>
          <w:color w:val="000000"/>
          <w:sz w:val="20"/>
          <w:lang w:val="ru-RU"/>
        </w:rPr>
        <w:t>— говорит,</w:t>
      </w:r>
      <w:r w:rsidRPr="00E032A2">
        <w:rPr>
          <w:rFonts w:ascii="Verdana" w:hAnsi="Verdana"/>
          <w:color w:val="000000"/>
          <w:sz w:val="20"/>
        </w:rPr>
        <w:t> </w:t>
      </w:r>
      <w:r w:rsidRPr="00E032A2">
        <w:rPr>
          <w:rFonts w:ascii="Verdana" w:hAnsi="Verdana"/>
          <w:color w:val="000000"/>
          <w:sz w:val="20"/>
          <w:lang w:val="ru-RU"/>
        </w:rPr>
        <w:t>— так им и скажу. Вот вам ваша Тайна! Делайте с ней что хотите!» Потом на меня посмотрела и так это процедила: «Какие же вы...»</w:t>
      </w:r>
    </w:p>
    <w:p w14:paraId="009AC73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Ну, я давай ее успокаивать. Да ты что, говорю, посмотри вокруг, кто кого убивает? Это же все там, на Западе гнилом. А у нас-то тишь да гладь! Да и потом я с тобой! Если что.</w:t>
      </w:r>
    </w:p>
    <w:p w14:paraId="4CD98B21"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тут она стала говорить, что ей срочно нужно куда-то идти. А ты не ходи, говорит. Я, говорит, знаю, чего тебе хочется больше всего. И тут в глазах у меня эта картинка... ну, ты видел только что. Вот так, говорит, щелкнешь пальцами, все это и появится, щелкнешь еще раз</w:t>
      </w:r>
      <w:r w:rsidRPr="00E032A2">
        <w:rPr>
          <w:rFonts w:ascii="Verdana" w:hAnsi="Verdana"/>
          <w:color w:val="000000"/>
          <w:sz w:val="20"/>
        </w:rPr>
        <w:t> </w:t>
      </w:r>
      <w:r w:rsidRPr="00E032A2">
        <w:rPr>
          <w:rFonts w:ascii="Verdana" w:hAnsi="Verdana"/>
          <w:color w:val="000000"/>
          <w:sz w:val="20"/>
          <w:lang w:val="ru-RU"/>
        </w:rPr>
        <w:t>— пропадет. Так что можешь бежать домой, ты ведь этого хотел? Ну, смех! Как будто кто-то мог этого не хотеть!</w:t>
      </w:r>
    </w:p>
    <w:p w14:paraId="50BB5E6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Ну, в общем, ушла она. И я тебе так скажу: не ври ты, никакая она тебе не родственница. Самая настоящая инопланетянка</w:t>
      </w:r>
      <w:r w:rsidRPr="00E032A2">
        <w:rPr>
          <w:rFonts w:ascii="Verdana" w:hAnsi="Verdana"/>
          <w:color w:val="000000"/>
          <w:sz w:val="20"/>
        </w:rPr>
        <w:t> </w:t>
      </w:r>
      <w:r w:rsidRPr="00E032A2">
        <w:rPr>
          <w:rFonts w:ascii="Verdana" w:hAnsi="Verdana"/>
          <w:color w:val="000000"/>
          <w:sz w:val="20"/>
          <w:lang w:val="ru-RU"/>
        </w:rPr>
        <w:t>— вот она кто. И я бы, на твоем месте, написал бы письмо в «Технику</w:t>
      </w:r>
      <w:r w:rsidRPr="00E032A2">
        <w:rPr>
          <w:rFonts w:ascii="Verdana" w:hAnsi="Verdana"/>
          <w:color w:val="000000"/>
          <w:sz w:val="20"/>
        </w:rPr>
        <w:t> </w:t>
      </w:r>
      <w:r w:rsidRPr="00E032A2">
        <w:rPr>
          <w:rFonts w:ascii="Verdana" w:hAnsi="Verdana"/>
          <w:color w:val="000000"/>
          <w:sz w:val="20"/>
          <w:lang w:val="ru-RU"/>
        </w:rPr>
        <w:t>— молодежи». А не поверят</w:t>
      </w:r>
      <w:r w:rsidRPr="00E032A2">
        <w:rPr>
          <w:rFonts w:ascii="Verdana" w:hAnsi="Verdana"/>
          <w:color w:val="000000"/>
          <w:sz w:val="20"/>
        </w:rPr>
        <w:t> </w:t>
      </w:r>
      <w:r w:rsidRPr="00E032A2">
        <w:rPr>
          <w:rFonts w:ascii="Verdana" w:hAnsi="Verdana"/>
          <w:color w:val="000000"/>
          <w:sz w:val="20"/>
          <w:lang w:val="ru-RU"/>
        </w:rPr>
        <w:t>— пусть приезжают, я им тут покажу фокус...</w:t>
      </w:r>
    </w:p>
    <w:p w14:paraId="3F20C266"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p>
    <w:p w14:paraId="66CE930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ушел от Лехи, ничего ему не объяснив. Да и что ему объяснишь? Разве он поймет, что натворил? Эх, Леха, Леха! А впрочем, не в нем дело. Игорь понимал, что и сам мог бы повести Марину на подобный фильм.</w:t>
      </w:r>
    </w:p>
    <w:p w14:paraId="1DEA5FF0"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дело и не в фильмах.</w:t>
      </w:r>
    </w:p>
    <w:p w14:paraId="436F341B"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«Дело в нас самих,</w:t>
      </w:r>
      <w:r w:rsidRPr="00E032A2">
        <w:rPr>
          <w:rFonts w:ascii="Verdana" w:hAnsi="Verdana"/>
          <w:color w:val="000000"/>
          <w:sz w:val="20"/>
        </w:rPr>
        <w:t> </w:t>
      </w:r>
      <w:r w:rsidRPr="00E032A2">
        <w:rPr>
          <w:rFonts w:ascii="Verdana" w:hAnsi="Verdana"/>
          <w:color w:val="000000"/>
          <w:sz w:val="20"/>
          <w:lang w:val="ru-RU"/>
        </w:rPr>
        <w:t>— думал он.</w:t>
      </w:r>
      <w:r w:rsidRPr="00E032A2">
        <w:rPr>
          <w:rFonts w:ascii="Verdana" w:hAnsi="Verdana"/>
          <w:color w:val="000000"/>
          <w:sz w:val="20"/>
        </w:rPr>
        <w:t> </w:t>
      </w:r>
      <w:r w:rsidRPr="00E032A2">
        <w:rPr>
          <w:rFonts w:ascii="Verdana" w:hAnsi="Verdana"/>
          <w:color w:val="000000"/>
          <w:sz w:val="20"/>
          <w:lang w:val="ru-RU"/>
        </w:rPr>
        <w:t>— В том, что мы все еще находим оттенки благородства, романтику или даже комический эффект в этой самой неестественной способности человека</w:t>
      </w:r>
      <w:r w:rsidRPr="00E032A2">
        <w:rPr>
          <w:rFonts w:ascii="Verdana" w:hAnsi="Verdana"/>
          <w:color w:val="000000"/>
          <w:sz w:val="20"/>
        </w:rPr>
        <w:t> </w:t>
      </w:r>
      <w:r w:rsidRPr="00E032A2">
        <w:rPr>
          <w:rFonts w:ascii="Verdana" w:hAnsi="Verdana"/>
          <w:color w:val="000000"/>
          <w:sz w:val="20"/>
          <w:lang w:val="ru-RU"/>
        </w:rPr>
        <w:t>— убивать людей...</w:t>
      </w:r>
    </w:p>
    <w:p w14:paraId="1C2ED94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А происходит это от нашего равнодушия к чужой судьбе. Ну, убивают там кого-то</w:t>
      </w:r>
      <w:r w:rsidRPr="00E032A2">
        <w:rPr>
          <w:rFonts w:ascii="Verdana" w:hAnsi="Verdana"/>
          <w:color w:val="000000"/>
          <w:sz w:val="20"/>
        </w:rPr>
        <w:t> </w:t>
      </w:r>
      <w:r w:rsidRPr="00E032A2">
        <w:rPr>
          <w:rFonts w:ascii="Verdana" w:hAnsi="Verdana"/>
          <w:color w:val="000000"/>
          <w:sz w:val="20"/>
          <w:lang w:val="ru-RU"/>
        </w:rPr>
        <w:t>— и ладно. Лишь бы не моих соотечественников. А если уже их? Лишь бы не моих знакомых! А если их? Не семью! А если семью?</w:t>
      </w:r>
    </w:p>
    <w:p w14:paraId="4C537BF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Делайте что хотите, только не трогайте МЕНЯ!»</w:t>
      </w:r>
    </w:p>
    <w:p w14:paraId="39C6E15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Игорь вошел в свою комнату и сейчас же увидел на столе конверт. В нем оказался один-единственный листок. Игорь развернул его и прочел:</w:t>
      </w:r>
    </w:p>
    <w:p w14:paraId="1DC0563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«...Прошло уже немало времени с тех пор, как в цветущей долине среди неприступных гор собрались со всего света люди, знавшие о таинствах и самом устройстве Природы больше, чем весь остальной мир. Они съехались туда вместе с семьями и имуществом, в надежде обрести покой, необходимый для продолжения их трудов, и дать отдых сердцам, израненным зрелищем нескончаемых кровопролитий.</w:t>
      </w:r>
    </w:p>
    <w:p w14:paraId="76B88D57"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Но мир не хотел оставить в покое бежавших от него. С каждым годом он все ближе подступал к укромной долине, сжимая свои окровавленные пальцы на горле сокровенной мысли.</w:t>
      </w:r>
    </w:p>
    <w:p w14:paraId="21132B2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И вот, когда уже казалось, что спасения нет, новая тайна открылась вдруг мудрецам, населявшим долину.</w:t>
      </w:r>
    </w:p>
    <w:p w14:paraId="776A79CF"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Они создали новый мир, нигде не пересекающийся с миром уже существующим, и назвали его Светлым, и удалились в него навеки.</w:t>
      </w:r>
    </w:p>
    <w:p w14:paraId="4ACFFED2"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Они искали покоя и отдыха и нашли его, ибо Светлый мир был абсолютно пуст. Тогда, рассеявшись в нем, они наполнили его лесами и горами, реками и морями, каждый по своей прихоти, и уединились в их излюбленных местах семьями и поодиночке. Но прежде, собравшись вместе, все они решили в детях и внуках своих навеки уничтожить мысль об убийстве, как способе достичь первенства в роде или товариществе, в городе или государстве, когда бы они ни возникли в Светлом мире. В ненарушимую тайну был превращен этот страшный способ подчинения людей своей власти.</w:t>
      </w:r>
    </w:p>
    <w:p w14:paraId="286FAB9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Пришедшие в Светлый мир поклялись навсегда забыть его и детей своих воспитать в неведении, дабы никогда не началась здесь ужасная борьба, некогда изгнавшая их из мира родного...»</w:t>
      </w:r>
    </w:p>
    <w:p w14:paraId="5F175A09"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Где-то капала вода. Луч фонарика по одной выхватывал из темноты широкие влажные ступени, полого уходящие в бесконечную глубину. Игорь шагал по ним и думал:</w:t>
      </w:r>
    </w:p>
    <w:p w14:paraId="1DE5E75C" w14:textId="77777777" w:rsidR="00594FFA"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«Ее еще можно догнать, остановить, объяснить ей самое главное</w:t>
      </w:r>
      <w:r w:rsidRPr="00E032A2">
        <w:rPr>
          <w:rFonts w:ascii="Verdana" w:hAnsi="Verdana"/>
          <w:color w:val="000000"/>
          <w:sz w:val="20"/>
        </w:rPr>
        <w:t> </w:t>
      </w:r>
      <w:r w:rsidRPr="00E032A2">
        <w:rPr>
          <w:rFonts w:ascii="Verdana" w:hAnsi="Verdana"/>
          <w:color w:val="000000"/>
          <w:sz w:val="20"/>
          <w:lang w:val="ru-RU"/>
        </w:rPr>
        <w:t>— Тайну должны узнать все. Все сразу. Только так можно избежать беды...»</w:t>
      </w:r>
    </w:p>
    <w:p w14:paraId="728DDB42" w14:textId="17E970F7" w:rsidR="002976A7" w:rsidRPr="00E032A2" w:rsidRDefault="00594FFA" w:rsidP="00E032A2">
      <w:pPr>
        <w:suppressAutoHyphens/>
        <w:spacing w:after="0" w:line="240" w:lineRule="auto"/>
        <w:ind w:firstLine="283"/>
        <w:jc w:val="both"/>
        <w:rPr>
          <w:rFonts w:ascii="Verdana" w:hAnsi="Verdana"/>
          <w:color w:val="000000"/>
          <w:sz w:val="20"/>
          <w:lang w:val="ru-RU"/>
        </w:rPr>
      </w:pPr>
      <w:r w:rsidRPr="00E032A2">
        <w:rPr>
          <w:rFonts w:ascii="Verdana" w:hAnsi="Verdana"/>
          <w:color w:val="000000"/>
          <w:sz w:val="20"/>
          <w:lang w:val="ru-RU"/>
        </w:rPr>
        <w:t>Он шел все дальше и дальше и даже не обернулся, когда где-то далеко за его спиной со скрежетом захлопнулась подвальная дверь...</w:t>
      </w:r>
    </w:p>
    <w:sectPr w:rsidR="002976A7" w:rsidRPr="00E032A2" w:rsidSect="00E032A2">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FADE" w14:textId="77777777" w:rsidR="00E032A2" w:rsidRDefault="00E032A2" w:rsidP="00E032A2">
      <w:pPr>
        <w:spacing w:after="0" w:line="240" w:lineRule="auto"/>
      </w:pPr>
      <w:r>
        <w:separator/>
      </w:r>
    </w:p>
  </w:endnote>
  <w:endnote w:type="continuationSeparator" w:id="0">
    <w:p w14:paraId="0BA81EFC" w14:textId="77777777" w:rsidR="00E032A2" w:rsidRDefault="00E032A2" w:rsidP="00E03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0B7E" w14:textId="77777777" w:rsidR="00E032A2" w:rsidRDefault="00E032A2" w:rsidP="008E505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43382F" w14:textId="77777777" w:rsidR="00E032A2" w:rsidRDefault="00E032A2" w:rsidP="00E032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DE72" w14:textId="34AAA367" w:rsidR="00E032A2" w:rsidRPr="00E032A2" w:rsidRDefault="00E032A2" w:rsidP="00E032A2">
    <w:pPr>
      <w:pStyle w:val="Footer"/>
      <w:ind w:right="360"/>
      <w:rPr>
        <w:rFonts w:ascii="Arial" w:hAnsi="Arial" w:cs="Arial"/>
        <w:color w:val="999999"/>
        <w:sz w:val="20"/>
      </w:rPr>
    </w:pPr>
    <w:r w:rsidRPr="00E032A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FDF2" w14:textId="77777777" w:rsidR="00E032A2" w:rsidRDefault="00E03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51FE" w14:textId="77777777" w:rsidR="00E032A2" w:rsidRDefault="00E032A2" w:rsidP="00E032A2">
      <w:pPr>
        <w:spacing w:after="0" w:line="240" w:lineRule="auto"/>
      </w:pPr>
      <w:r>
        <w:separator/>
      </w:r>
    </w:p>
  </w:footnote>
  <w:footnote w:type="continuationSeparator" w:id="0">
    <w:p w14:paraId="40F28E12" w14:textId="77777777" w:rsidR="00E032A2" w:rsidRDefault="00E032A2" w:rsidP="00E03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98A39" w14:textId="77777777" w:rsidR="00E032A2" w:rsidRDefault="00E032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59033" w14:textId="0FD58B73" w:rsidR="00E032A2" w:rsidRPr="00E032A2" w:rsidRDefault="00E032A2" w:rsidP="00E032A2">
    <w:pPr>
      <w:pStyle w:val="Header"/>
      <w:rPr>
        <w:rFonts w:ascii="Arial" w:hAnsi="Arial" w:cs="Arial"/>
        <w:color w:val="999999"/>
        <w:sz w:val="20"/>
      </w:rPr>
    </w:pPr>
    <w:r w:rsidRPr="00E032A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F7AC" w14:textId="77777777" w:rsidR="00E032A2" w:rsidRDefault="00E0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976A7"/>
    <w:rsid w:val="00326F90"/>
    <w:rsid w:val="00594FFA"/>
    <w:rsid w:val="009263E7"/>
    <w:rsid w:val="00AA1D8D"/>
    <w:rsid w:val="00B47730"/>
    <w:rsid w:val="00CB0664"/>
    <w:rsid w:val="00E032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4A4BB3"/>
  <w14:defaultImageDpi w14:val="300"/>
  <w15:docId w15:val="{A6FBFF97-70FA-4ED1-AB4F-3D9E471EC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594FFA"/>
    <w:pPr>
      <w:widowControl w:val="0"/>
      <w:autoSpaceDE w:val="0"/>
      <w:autoSpaceDN w:val="0"/>
      <w:adjustRightInd w:val="0"/>
      <w:spacing w:after="0" w:line="240" w:lineRule="auto"/>
      <w:ind w:left="3000" w:firstLine="400"/>
      <w:jc w:val="both"/>
    </w:pPr>
    <w:rPr>
      <w:rFonts w:ascii="Times New Roman" w:eastAsia="Times New Roman" w:hAnsi="Times New Roman" w:cs="Times New Roman"/>
      <w:i/>
      <w:iCs/>
      <w:lang w:val="ru-RU"/>
    </w:rPr>
  </w:style>
  <w:style w:type="paragraph" w:customStyle="1" w:styleId="EpigraphAuthor">
    <w:name w:val="Epigraph Author"/>
    <w:next w:val="Normal"/>
    <w:uiPriority w:val="99"/>
    <w:rsid w:val="00594FFA"/>
    <w:pPr>
      <w:widowControl w:val="0"/>
      <w:autoSpaceDE w:val="0"/>
      <w:autoSpaceDN w:val="0"/>
      <w:adjustRightInd w:val="0"/>
      <w:spacing w:after="0" w:line="240" w:lineRule="auto"/>
      <w:ind w:left="3000" w:firstLine="400"/>
      <w:jc w:val="both"/>
    </w:pPr>
    <w:rPr>
      <w:rFonts w:ascii="Times New Roman" w:eastAsia="Times New Roman" w:hAnsi="Times New Roman" w:cs="Times New Roman"/>
      <w:b/>
      <w:bCs/>
      <w:lang w:val="ru-RU"/>
    </w:rPr>
  </w:style>
  <w:style w:type="paragraph" w:customStyle="1" w:styleId="Annotation">
    <w:name w:val="Annotation"/>
    <w:next w:val="Normal"/>
    <w:uiPriority w:val="99"/>
    <w:rsid w:val="00594FFA"/>
    <w:pPr>
      <w:widowControl w:val="0"/>
      <w:autoSpaceDE w:val="0"/>
      <w:autoSpaceDN w:val="0"/>
      <w:adjustRightInd w:val="0"/>
      <w:spacing w:after="0" w:line="240" w:lineRule="auto"/>
      <w:ind w:firstLine="567"/>
      <w:jc w:val="both"/>
    </w:pPr>
    <w:rPr>
      <w:rFonts w:ascii="Times New Roman" w:eastAsia="Times New Roman" w:hAnsi="Times New Roman" w:cs="Times New Roman"/>
      <w:i/>
      <w:iCs/>
      <w:sz w:val="24"/>
      <w:szCs w:val="24"/>
      <w:lang w:val="ru-RU"/>
    </w:rPr>
  </w:style>
  <w:style w:type="paragraph" w:customStyle="1" w:styleId="Cite">
    <w:name w:val="Cite"/>
    <w:next w:val="Normal"/>
    <w:uiPriority w:val="99"/>
    <w:rsid w:val="00594FFA"/>
    <w:pPr>
      <w:widowControl w:val="0"/>
      <w:autoSpaceDE w:val="0"/>
      <w:autoSpaceDN w:val="0"/>
      <w:adjustRightInd w:val="0"/>
      <w:spacing w:after="0" w:line="240" w:lineRule="auto"/>
      <w:ind w:left="1134" w:right="600"/>
      <w:jc w:val="both"/>
    </w:pPr>
    <w:rPr>
      <w:rFonts w:ascii="Times New Roman" w:eastAsia="Times New Roman" w:hAnsi="Times New Roman" w:cs="Times New Roman"/>
      <w:lang w:val="ru-RU"/>
    </w:rPr>
  </w:style>
  <w:style w:type="paragraph" w:customStyle="1" w:styleId="CiteAuthor">
    <w:name w:val="Cite Author"/>
    <w:next w:val="Normal"/>
    <w:uiPriority w:val="99"/>
    <w:rsid w:val="00594FFA"/>
    <w:pPr>
      <w:widowControl w:val="0"/>
      <w:autoSpaceDE w:val="0"/>
      <w:autoSpaceDN w:val="0"/>
      <w:adjustRightInd w:val="0"/>
      <w:spacing w:after="0" w:line="240" w:lineRule="auto"/>
      <w:ind w:left="1701" w:right="600"/>
      <w:jc w:val="both"/>
    </w:pPr>
    <w:rPr>
      <w:rFonts w:ascii="Times New Roman" w:eastAsia="Times New Roman" w:hAnsi="Times New Roman" w:cs="Times New Roman"/>
      <w:b/>
      <w:bCs/>
      <w:i/>
      <w:iCs/>
      <w:lang w:val="ru-RU"/>
    </w:rPr>
  </w:style>
  <w:style w:type="paragraph" w:customStyle="1" w:styleId="PoemTitle">
    <w:name w:val="Poem Title"/>
    <w:next w:val="Normal"/>
    <w:uiPriority w:val="99"/>
    <w:rsid w:val="00594FFA"/>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4"/>
      <w:szCs w:val="24"/>
      <w:lang w:val="ru-RU"/>
    </w:rPr>
  </w:style>
  <w:style w:type="paragraph" w:customStyle="1" w:styleId="Stanza">
    <w:name w:val="Stanza"/>
    <w:next w:val="Normal"/>
    <w:uiPriority w:val="99"/>
    <w:rsid w:val="00594FFA"/>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customStyle="1" w:styleId="FootNote">
    <w:name w:val="FootNote"/>
    <w:next w:val="Normal"/>
    <w:uiPriority w:val="99"/>
    <w:rsid w:val="00594FFA"/>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paragraph" w:customStyle="1" w:styleId="FootNoteEpigraph">
    <w:name w:val="FootNote Epigraph"/>
    <w:uiPriority w:val="99"/>
    <w:rsid w:val="00594FFA"/>
    <w:pPr>
      <w:widowControl w:val="0"/>
      <w:autoSpaceDE w:val="0"/>
      <w:autoSpaceDN w:val="0"/>
      <w:adjustRightInd w:val="0"/>
      <w:spacing w:after="0" w:line="240" w:lineRule="auto"/>
      <w:ind w:left="1500" w:firstLine="400"/>
      <w:jc w:val="both"/>
    </w:pPr>
    <w:rPr>
      <w:rFonts w:ascii="Times New Roman" w:eastAsia="Times New Roman" w:hAnsi="Times New Roman" w:cs="Times New Roman"/>
      <w:i/>
      <w:iCs/>
      <w:sz w:val="18"/>
      <w:szCs w:val="18"/>
      <w:lang w:val="ru-RU"/>
    </w:rPr>
  </w:style>
  <w:style w:type="paragraph" w:customStyle="1" w:styleId="FootNoteStanza">
    <w:name w:val="FootNote Stanza"/>
    <w:next w:val="Normal"/>
    <w:uiPriority w:val="99"/>
    <w:rsid w:val="00594FFA"/>
    <w:pPr>
      <w:widowControl w:val="0"/>
      <w:autoSpaceDE w:val="0"/>
      <w:autoSpaceDN w:val="0"/>
      <w:adjustRightInd w:val="0"/>
      <w:spacing w:after="0" w:line="240" w:lineRule="auto"/>
      <w:ind w:left="500" w:right="600"/>
    </w:pPr>
    <w:rPr>
      <w:rFonts w:ascii="Times New Roman" w:eastAsia="Times New Roman" w:hAnsi="Times New Roman" w:cs="Times New Roman"/>
      <w:sz w:val="18"/>
      <w:szCs w:val="18"/>
      <w:lang w:val="ru-RU"/>
    </w:rPr>
  </w:style>
  <w:style w:type="paragraph" w:customStyle="1" w:styleId="FootNoteCite">
    <w:name w:val="FootNote Cite"/>
    <w:next w:val="Normal"/>
    <w:uiPriority w:val="99"/>
    <w:rsid w:val="00594FFA"/>
    <w:pPr>
      <w:widowControl w:val="0"/>
      <w:autoSpaceDE w:val="0"/>
      <w:autoSpaceDN w:val="0"/>
      <w:adjustRightInd w:val="0"/>
      <w:spacing w:after="0" w:line="240" w:lineRule="auto"/>
      <w:ind w:left="300" w:right="600"/>
      <w:jc w:val="both"/>
    </w:pPr>
    <w:rPr>
      <w:rFonts w:ascii="Times New Roman" w:eastAsia="Times New Roman" w:hAnsi="Times New Roman" w:cs="Times New Roman"/>
      <w:sz w:val="18"/>
      <w:szCs w:val="18"/>
      <w:lang w:val="ru-RU"/>
    </w:rPr>
  </w:style>
  <w:style w:type="paragraph" w:customStyle="1" w:styleId="FootNoteCiteAuthor">
    <w:name w:val="FootNote Cite Author"/>
    <w:next w:val="Normal"/>
    <w:uiPriority w:val="99"/>
    <w:rsid w:val="00594FFA"/>
    <w:pPr>
      <w:widowControl w:val="0"/>
      <w:autoSpaceDE w:val="0"/>
      <w:autoSpaceDN w:val="0"/>
      <w:adjustRightInd w:val="0"/>
      <w:spacing w:after="0" w:line="240" w:lineRule="auto"/>
      <w:ind w:left="350" w:right="600"/>
      <w:jc w:val="both"/>
    </w:pPr>
    <w:rPr>
      <w:rFonts w:ascii="Times New Roman" w:eastAsia="Times New Roman" w:hAnsi="Times New Roman" w:cs="Times New Roman"/>
      <w:b/>
      <w:bCs/>
      <w:i/>
      <w:iCs/>
      <w:sz w:val="18"/>
      <w:szCs w:val="18"/>
      <w:lang w:val="ru-RU"/>
    </w:rPr>
  </w:style>
  <w:style w:type="paragraph" w:customStyle="1" w:styleId="FootNotePoemTitle">
    <w:name w:val="FootNote Poem Title"/>
    <w:next w:val="Normal"/>
    <w:uiPriority w:val="99"/>
    <w:rsid w:val="00594FFA"/>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0"/>
      <w:szCs w:val="20"/>
      <w:lang w:val="ru-RU"/>
    </w:rPr>
  </w:style>
  <w:style w:type="character" w:styleId="PageNumber">
    <w:name w:val="page number"/>
    <w:basedOn w:val="DefaultParagraphFont"/>
    <w:uiPriority w:val="99"/>
    <w:semiHidden/>
    <w:unhideWhenUsed/>
    <w:rsid w:val="0059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8907</Words>
  <Characters>48101</Characters>
  <Application>Microsoft Office Word</Application>
  <DocSecurity>0</DocSecurity>
  <Lines>943</Lines>
  <Paragraphs>419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Простая тайна</dc:title>
  <dc:subject/>
  <dc:creator>Александр Бачило</dc:creator>
  <cp:keywords/>
  <dc:description/>
  <cp:lastModifiedBy>Andrey Piskunov</cp:lastModifiedBy>
  <cp:revision>5</cp:revision>
  <dcterms:created xsi:type="dcterms:W3CDTF">2013-12-23T23:15:00Z</dcterms:created>
  <dcterms:modified xsi:type="dcterms:W3CDTF">2025-08-19T03:40:00Z</dcterms:modified>
  <cp:category/>
</cp:coreProperties>
</file>